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CE6" w:rsidRDefault="00E0489C" w:rsidP="0043411C">
      <w:pPr>
        <w:spacing w:after="0" w:line="240" w:lineRule="auto"/>
        <w:jc w:val="center"/>
        <w:rPr>
          <w:b/>
          <w:i/>
          <w:u w:val="single"/>
        </w:rPr>
      </w:pPr>
      <w:r>
        <w:rPr>
          <w:b/>
          <w:i/>
          <w:noProof/>
          <w:u w:val="single"/>
          <w:lang w:eastAsia="ru-RU"/>
        </w:rPr>
        <w:drawing>
          <wp:inline distT="0" distB="0" distL="0" distR="0">
            <wp:extent cx="9777730" cy="7126310"/>
            <wp:effectExtent l="19050" t="0" r="0" b="0"/>
            <wp:docPr id="1" name="Рисунок 1" descr="C:\Users\Админ\Desktop\Технология 5-11 Н.Б\5 класс\5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Desktop\Технология 5-11 Н.Б\5 класс\5 кл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7126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B4CE6">
        <w:rPr>
          <w:b/>
          <w:i/>
          <w:u w:val="single"/>
        </w:rPr>
        <w:lastRenderedPageBreak/>
        <w:t>РАБОЧАЯ ПРОГРАММА</w:t>
      </w:r>
    </w:p>
    <w:p w:rsidR="0043411C" w:rsidRPr="0043411C" w:rsidRDefault="0043411C" w:rsidP="0043411C">
      <w:pPr>
        <w:spacing w:after="0" w:line="240" w:lineRule="auto"/>
        <w:jc w:val="center"/>
        <w:rPr>
          <w:b/>
          <w:i/>
          <w:u w:val="single"/>
        </w:rPr>
      </w:pPr>
      <w:r w:rsidRPr="0043411C">
        <w:rPr>
          <w:b/>
          <w:i/>
          <w:u w:val="single"/>
        </w:rPr>
        <w:t>ПОЯСНИТЕЛЬНАЯ ЗАПИСКА</w:t>
      </w:r>
    </w:p>
    <w:p w:rsidR="0043411C" w:rsidRPr="0043411C" w:rsidRDefault="0043411C" w:rsidP="0043411C">
      <w:pPr>
        <w:spacing w:after="0" w:line="240" w:lineRule="auto"/>
        <w:jc w:val="both"/>
      </w:pPr>
      <w:r w:rsidRPr="0043411C">
        <w:t>Рабочая программа по технологии для 5 неделимых классов (менее 25 обучающихся) состав</w:t>
      </w:r>
      <w:r w:rsidRPr="0043411C">
        <w:softHyphen/>
        <w:t>лена на основе федерального государственного образовательного стандарта основного общего образования, примерной программы основного (общего) образования, с учетом требований обра</w:t>
      </w:r>
      <w:r w:rsidRPr="0043411C">
        <w:softHyphen/>
        <w:t>зовательного стандарта и ориентирована на работу по учебно-методическому комплекту:</w:t>
      </w:r>
    </w:p>
    <w:p w:rsidR="0043411C" w:rsidRPr="0043411C" w:rsidRDefault="0043411C" w:rsidP="0043411C">
      <w:pPr>
        <w:numPr>
          <w:ilvl w:val="0"/>
          <w:numId w:val="1"/>
        </w:numPr>
        <w:spacing w:after="0" w:line="240" w:lineRule="auto"/>
        <w:jc w:val="both"/>
        <w:rPr>
          <w:b/>
          <w:bCs/>
          <w:i/>
          <w:iCs/>
        </w:rPr>
      </w:pPr>
      <w:r w:rsidRPr="0043411C">
        <w:rPr>
          <w:b/>
          <w:bCs/>
          <w:i/>
          <w:iCs/>
        </w:rPr>
        <w:t>Технология</w:t>
      </w:r>
      <w:r w:rsidR="005F61B4">
        <w:rPr>
          <w:b/>
          <w:bCs/>
          <w:i/>
          <w:iCs/>
        </w:rPr>
        <w:t>:5 класс:</w:t>
      </w:r>
      <w:r w:rsidRPr="0043411C">
        <w:rPr>
          <w:b/>
          <w:bCs/>
          <w:i/>
          <w:iCs/>
        </w:rPr>
        <w:t xml:space="preserve"> </w:t>
      </w:r>
      <w:r w:rsidR="005F61B4">
        <w:rPr>
          <w:b/>
          <w:bCs/>
          <w:i/>
          <w:iCs/>
        </w:rPr>
        <w:t xml:space="preserve"> учебник для учащихся общеобразовательных организаций /</w:t>
      </w:r>
      <w:r w:rsidR="0074407D">
        <w:t>Синица Н.В.,Самородский</w:t>
      </w:r>
      <w:r w:rsidR="00A910A5">
        <w:t xml:space="preserve">, П.С. </w:t>
      </w:r>
      <w:r w:rsidR="0074407D">
        <w:t>Симоненко В.Д. ,Яковенко О.В. М.: Вентана- Граф,2016. -208 стр.</w:t>
      </w:r>
    </w:p>
    <w:p w:rsidR="0043411C" w:rsidRPr="0043411C" w:rsidRDefault="0043411C" w:rsidP="0043411C">
      <w:pPr>
        <w:numPr>
          <w:ilvl w:val="0"/>
          <w:numId w:val="1"/>
        </w:numPr>
        <w:spacing w:after="0" w:line="240" w:lineRule="auto"/>
        <w:jc w:val="both"/>
        <w:rPr>
          <w:b/>
          <w:bCs/>
          <w:i/>
          <w:iCs/>
        </w:rPr>
      </w:pPr>
      <w:r w:rsidRPr="0043411C">
        <w:rPr>
          <w:b/>
          <w:bCs/>
          <w:i/>
          <w:iCs/>
        </w:rPr>
        <w:t>Технология.</w:t>
      </w:r>
      <w:r w:rsidRPr="0043411C">
        <w:t xml:space="preserve"> Технологии ведения дома. 5 класс : учебник для учащихся общеобразователь</w:t>
      </w:r>
      <w:r w:rsidRPr="0043411C">
        <w:softHyphen/>
        <w:t>ных учреждений / Н. В. Синица, В. Д. Симоненко. - М. :Вентана-Граф, 2012.</w:t>
      </w:r>
    </w:p>
    <w:p w:rsidR="0043411C" w:rsidRPr="0043411C" w:rsidRDefault="0043411C" w:rsidP="0043411C">
      <w:pPr>
        <w:numPr>
          <w:ilvl w:val="0"/>
          <w:numId w:val="1"/>
        </w:numPr>
        <w:spacing w:after="0" w:line="240" w:lineRule="auto"/>
        <w:jc w:val="both"/>
        <w:rPr>
          <w:b/>
          <w:bCs/>
          <w:i/>
          <w:iCs/>
        </w:rPr>
      </w:pPr>
      <w:r w:rsidRPr="0043411C">
        <w:rPr>
          <w:b/>
          <w:bCs/>
          <w:i/>
          <w:iCs/>
        </w:rPr>
        <w:t>Синица, Н. В.</w:t>
      </w:r>
      <w:r w:rsidRPr="0043411C">
        <w:t xml:space="preserve"> Технология. 5 класс : рабочая тетрадь для учащихся образовательных учреж</w:t>
      </w:r>
      <w:r w:rsidRPr="0043411C">
        <w:softHyphen/>
        <w:t>дений (вариант для девочек) / Н. В. Синица, В. Д. Симоненко, В. Н. Правдюк ; под ред. В. Д. Си</w:t>
      </w:r>
      <w:r w:rsidRPr="0043411C">
        <w:softHyphen/>
        <w:t>м</w:t>
      </w:r>
      <w:r w:rsidR="0074407D">
        <w:t>оненко. - М.: Вентана-Граф, 2015</w:t>
      </w:r>
      <w:r w:rsidRPr="0043411C">
        <w:t>.</w:t>
      </w:r>
    </w:p>
    <w:p w:rsidR="0043411C" w:rsidRPr="0043411C" w:rsidRDefault="0043411C" w:rsidP="0043411C">
      <w:pPr>
        <w:numPr>
          <w:ilvl w:val="0"/>
          <w:numId w:val="1"/>
        </w:numPr>
        <w:spacing w:after="0" w:line="240" w:lineRule="auto"/>
        <w:jc w:val="both"/>
        <w:rPr>
          <w:b/>
          <w:bCs/>
          <w:i/>
          <w:iCs/>
        </w:rPr>
      </w:pPr>
      <w:r w:rsidRPr="0043411C">
        <w:rPr>
          <w:b/>
          <w:bCs/>
          <w:i/>
          <w:iCs/>
        </w:rPr>
        <w:t>Технология.</w:t>
      </w:r>
      <w:r w:rsidRPr="0043411C">
        <w:t xml:space="preserve"> Индустриальные технологии. 5 класс : учебник для учащихся общеобразова</w:t>
      </w:r>
      <w:r w:rsidRPr="0043411C">
        <w:softHyphen/>
        <w:t>тельных учреждений / А. Т. Тищенко, В. Д. Симоненко. - М. :Вен</w:t>
      </w:r>
      <w:r w:rsidR="0074407D">
        <w:t>тана-Граф, 2016</w:t>
      </w:r>
      <w:r w:rsidRPr="0043411C">
        <w:t>.</w:t>
      </w:r>
    </w:p>
    <w:p w:rsidR="0043411C" w:rsidRPr="0043411C" w:rsidRDefault="0043411C" w:rsidP="0043411C">
      <w:pPr>
        <w:numPr>
          <w:ilvl w:val="0"/>
          <w:numId w:val="1"/>
        </w:numPr>
        <w:spacing w:after="0" w:line="240" w:lineRule="auto"/>
        <w:jc w:val="both"/>
        <w:rPr>
          <w:b/>
          <w:bCs/>
          <w:i/>
          <w:iCs/>
        </w:rPr>
      </w:pPr>
      <w:r w:rsidRPr="0043411C">
        <w:rPr>
          <w:b/>
          <w:bCs/>
          <w:i/>
          <w:iCs/>
        </w:rPr>
        <w:t>Тищенко, А. Т.</w:t>
      </w:r>
      <w:r w:rsidRPr="0043411C">
        <w:t xml:space="preserve"> Технология. 5 класс : рабочая тетрадь для учащихся образовательных учре</w:t>
      </w:r>
      <w:r w:rsidRPr="0043411C">
        <w:softHyphen/>
        <w:t>ждений (вариант для мальчиков) / А. Т. Тищенко, Н. А. Буглаева ; под ред. В. Д. Сим</w:t>
      </w:r>
      <w:r w:rsidR="0074407D">
        <w:t>оненко. - М. :Вентана-Граф, 2015</w:t>
      </w:r>
      <w:r w:rsidRPr="0043411C">
        <w:t>.</w:t>
      </w:r>
    </w:p>
    <w:p w:rsidR="0043411C" w:rsidRPr="0043411C" w:rsidRDefault="0043411C" w:rsidP="0043411C">
      <w:pPr>
        <w:spacing w:after="0" w:line="240" w:lineRule="auto"/>
        <w:jc w:val="both"/>
      </w:pPr>
      <w:r w:rsidRPr="0043411C">
        <w:rPr>
          <w:b/>
          <w:bCs/>
        </w:rPr>
        <w:t>Общая характеристика учебного предмета</w:t>
      </w:r>
    </w:p>
    <w:p w:rsidR="0043411C" w:rsidRPr="0043411C" w:rsidRDefault="0043411C" w:rsidP="0043411C">
      <w:pPr>
        <w:spacing w:after="0" w:line="240" w:lineRule="auto"/>
        <w:jc w:val="both"/>
      </w:pPr>
      <w:r w:rsidRPr="0043411C">
        <w:rPr>
          <w:b/>
          <w:bCs/>
        </w:rPr>
        <w:t>Цели и задачи программы:</w:t>
      </w:r>
    </w:p>
    <w:p w:rsidR="0043411C" w:rsidRPr="0043411C" w:rsidRDefault="0043411C" w:rsidP="0043411C">
      <w:pPr>
        <w:numPr>
          <w:ilvl w:val="0"/>
          <w:numId w:val="2"/>
        </w:numPr>
        <w:spacing w:after="0" w:line="240" w:lineRule="auto"/>
        <w:jc w:val="both"/>
      </w:pPr>
      <w:r w:rsidRPr="0043411C">
        <w:t>освоение технологических знаний, основ культуры по созданию личностно или обществен</w:t>
      </w:r>
      <w:r w:rsidRPr="0043411C">
        <w:softHyphen/>
        <w:t>но значимых изделий;</w:t>
      </w:r>
    </w:p>
    <w:p w:rsidR="0043411C" w:rsidRPr="0043411C" w:rsidRDefault="0043411C" w:rsidP="0043411C">
      <w:pPr>
        <w:numPr>
          <w:ilvl w:val="0"/>
          <w:numId w:val="2"/>
        </w:numPr>
        <w:spacing w:after="0" w:line="240" w:lineRule="auto"/>
        <w:jc w:val="both"/>
      </w:pPr>
      <w:r w:rsidRPr="0043411C">
        <w:t>овладение общетрудовыми и специальными умениями, необходимыми для поиска и ис</w:t>
      </w:r>
      <w:r w:rsidRPr="0043411C">
        <w:softHyphen/>
        <w:t>пользования технологической информации, проектирования и создания продуктов труда, веде</w:t>
      </w:r>
      <w:r w:rsidRPr="0043411C">
        <w:softHyphen/>
        <w:t>ния домашнего хозяйства; безопасными приемами труда;</w:t>
      </w:r>
    </w:p>
    <w:p w:rsidR="0043411C" w:rsidRPr="0043411C" w:rsidRDefault="0043411C" w:rsidP="0043411C">
      <w:pPr>
        <w:numPr>
          <w:ilvl w:val="0"/>
          <w:numId w:val="2"/>
        </w:numPr>
        <w:spacing w:after="0" w:line="240" w:lineRule="auto"/>
        <w:jc w:val="both"/>
      </w:pPr>
      <w:r w:rsidRPr="0043411C">
        <w:t>развитие познавательных интересов, технического мышления; сенсорных и моторных навыков, умений учебного труда; волевой и эмоциональной сферы;</w:t>
      </w:r>
    </w:p>
    <w:p w:rsidR="0043411C" w:rsidRPr="0043411C" w:rsidRDefault="0043411C" w:rsidP="0043411C">
      <w:pPr>
        <w:numPr>
          <w:ilvl w:val="0"/>
          <w:numId w:val="2"/>
        </w:numPr>
        <w:spacing w:after="0" w:line="240" w:lineRule="auto"/>
        <w:jc w:val="both"/>
      </w:pPr>
      <w:r w:rsidRPr="0043411C">
        <w:t>воспитание патриотизма, мотивов учения и труда, гуманности и коллективизма, дисципли</w:t>
      </w:r>
      <w:r w:rsidRPr="0043411C">
        <w:softHyphen/>
        <w:t>нированности, эстетических взглядов, творческого начала личности, трудолюбия, предприимчи</w:t>
      </w:r>
      <w:r w:rsidRPr="0043411C">
        <w:softHyphen/>
        <w:t>вости.</w:t>
      </w:r>
    </w:p>
    <w:p w:rsidR="0043411C" w:rsidRPr="0043411C" w:rsidRDefault="0043411C" w:rsidP="0043411C">
      <w:pPr>
        <w:spacing w:after="0" w:line="240" w:lineRule="auto"/>
        <w:jc w:val="both"/>
      </w:pPr>
      <w:r w:rsidRPr="0043411C">
        <w:rPr>
          <w:b/>
          <w:bCs/>
        </w:rPr>
        <w:t>Содержание учебного предмета</w:t>
      </w:r>
    </w:p>
    <w:p w:rsidR="0043411C" w:rsidRPr="0043411C" w:rsidRDefault="0043411C" w:rsidP="0043411C">
      <w:pPr>
        <w:spacing w:after="0" w:line="240" w:lineRule="auto"/>
        <w:jc w:val="both"/>
      </w:pPr>
      <w:r w:rsidRPr="0043411C">
        <w:t>Программа предусматривает освоение материала по следующим сквозным образовательным линиям:</w:t>
      </w:r>
    </w:p>
    <w:p w:rsidR="0043411C" w:rsidRPr="0043411C" w:rsidRDefault="0043411C" w:rsidP="0043411C">
      <w:pPr>
        <w:numPr>
          <w:ilvl w:val="0"/>
          <w:numId w:val="3"/>
        </w:numPr>
        <w:spacing w:after="0" w:line="240" w:lineRule="auto"/>
        <w:jc w:val="both"/>
      </w:pPr>
      <w:r w:rsidRPr="0043411C">
        <w:t>технологическая культура производства;</w:t>
      </w:r>
    </w:p>
    <w:p w:rsidR="0043411C" w:rsidRPr="0043411C" w:rsidRDefault="0043411C" w:rsidP="0043411C">
      <w:pPr>
        <w:numPr>
          <w:ilvl w:val="0"/>
          <w:numId w:val="3"/>
        </w:numPr>
        <w:spacing w:after="0" w:line="240" w:lineRule="auto"/>
        <w:jc w:val="both"/>
      </w:pPr>
      <w:r w:rsidRPr="0043411C">
        <w:t>распространенные технологии современного производства;</w:t>
      </w:r>
    </w:p>
    <w:p w:rsidR="0043411C" w:rsidRPr="0043411C" w:rsidRDefault="0043411C" w:rsidP="0043411C">
      <w:pPr>
        <w:numPr>
          <w:ilvl w:val="0"/>
          <w:numId w:val="3"/>
        </w:numPr>
        <w:spacing w:after="0" w:line="240" w:lineRule="auto"/>
        <w:jc w:val="both"/>
      </w:pPr>
      <w:r w:rsidRPr="0043411C">
        <w:t>культура, эргономика и эстетика труда;</w:t>
      </w:r>
    </w:p>
    <w:p w:rsidR="0043411C" w:rsidRPr="0043411C" w:rsidRDefault="0043411C" w:rsidP="0043411C">
      <w:pPr>
        <w:numPr>
          <w:ilvl w:val="0"/>
          <w:numId w:val="3"/>
        </w:numPr>
        <w:spacing w:after="0" w:line="240" w:lineRule="auto"/>
        <w:jc w:val="both"/>
      </w:pPr>
      <w:r w:rsidRPr="0043411C">
        <w:t>получение, обработка, хранение и использование технической и технологической информации;</w:t>
      </w:r>
    </w:p>
    <w:p w:rsidR="0043411C" w:rsidRPr="0043411C" w:rsidRDefault="0043411C" w:rsidP="0043411C">
      <w:pPr>
        <w:numPr>
          <w:ilvl w:val="0"/>
          <w:numId w:val="3"/>
        </w:numPr>
        <w:spacing w:after="0" w:line="240" w:lineRule="auto"/>
        <w:jc w:val="both"/>
      </w:pPr>
      <w:r w:rsidRPr="0043411C">
        <w:t>основы черчения, графики, дизайна;</w:t>
      </w:r>
    </w:p>
    <w:p w:rsidR="0043411C" w:rsidRPr="0043411C" w:rsidRDefault="0043411C" w:rsidP="0043411C">
      <w:pPr>
        <w:numPr>
          <w:ilvl w:val="0"/>
          <w:numId w:val="3"/>
        </w:numPr>
        <w:spacing w:after="0" w:line="240" w:lineRule="auto"/>
        <w:jc w:val="both"/>
      </w:pPr>
      <w:r w:rsidRPr="0043411C">
        <w:t>элементы домашней и прикладной экономики, предпринимательства;</w:t>
      </w:r>
    </w:p>
    <w:p w:rsidR="0043411C" w:rsidRPr="0043411C" w:rsidRDefault="0043411C" w:rsidP="0043411C">
      <w:pPr>
        <w:numPr>
          <w:ilvl w:val="0"/>
          <w:numId w:val="3"/>
        </w:numPr>
        <w:spacing w:after="0" w:line="240" w:lineRule="auto"/>
        <w:jc w:val="both"/>
      </w:pPr>
      <w:r w:rsidRPr="0043411C">
        <w:t>знакомство с миром профессий; выбор учащимися жизненных, профессиональных планов;</w:t>
      </w:r>
    </w:p>
    <w:p w:rsidR="0043411C" w:rsidRPr="0043411C" w:rsidRDefault="0043411C" w:rsidP="0043411C">
      <w:pPr>
        <w:numPr>
          <w:ilvl w:val="0"/>
          <w:numId w:val="3"/>
        </w:numPr>
        <w:spacing w:after="0" w:line="240" w:lineRule="auto"/>
        <w:jc w:val="both"/>
      </w:pPr>
      <w:r w:rsidRPr="0043411C">
        <w:t>влияние технологических процессов на окружающую среду и здоровье человека;</w:t>
      </w:r>
    </w:p>
    <w:p w:rsidR="0043411C" w:rsidRPr="0043411C" w:rsidRDefault="0043411C" w:rsidP="0043411C">
      <w:pPr>
        <w:numPr>
          <w:ilvl w:val="0"/>
          <w:numId w:val="3"/>
        </w:numPr>
        <w:spacing w:after="0" w:line="240" w:lineRule="auto"/>
        <w:jc w:val="both"/>
        <w:rPr>
          <w:b/>
          <w:bCs/>
        </w:rPr>
      </w:pPr>
      <w:r w:rsidRPr="0043411C">
        <w:rPr>
          <w:b/>
          <w:bCs/>
        </w:rPr>
        <w:t>методы технической, Творческой, проектной деятельности;</w:t>
      </w:r>
    </w:p>
    <w:p w:rsidR="0043411C" w:rsidRPr="0043411C" w:rsidRDefault="0043411C" w:rsidP="0043411C">
      <w:pPr>
        <w:numPr>
          <w:ilvl w:val="0"/>
          <w:numId w:val="3"/>
        </w:numPr>
        <w:spacing w:after="0" w:line="240" w:lineRule="auto"/>
        <w:jc w:val="both"/>
      </w:pPr>
      <w:r w:rsidRPr="0043411C">
        <w:t>история, перспективы и социальные последствия развития технологии и техники.</w:t>
      </w:r>
    </w:p>
    <w:p w:rsidR="0043411C" w:rsidRDefault="0043411C" w:rsidP="0043411C">
      <w:pPr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3411C">
        <w:t>Общими во всех направлениях программы являются разделы «Технологии исследователь</w:t>
      </w:r>
      <w:r w:rsidRPr="0043411C">
        <w:softHyphen/>
        <w:t>ской и опытнической деятельности» и «Современное производство и профессиональное образо</w:t>
      </w:r>
      <w:r w:rsidRPr="0043411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вание». Их содержание определяется соответствующими технологическими направлениями (ин</w:t>
      </w:r>
      <w:r w:rsidRPr="0043411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дустриальные технологии, технологии ведения дома и сельскохозяйственные технологии).</w:t>
      </w:r>
    </w:p>
    <w:p w:rsidR="00D03F70" w:rsidRDefault="00D03F70" w:rsidP="0043411C">
      <w:pPr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D03F70" w:rsidRPr="0043411C" w:rsidRDefault="00D03F70" w:rsidP="0043411C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411C" w:rsidRPr="00A910A5" w:rsidRDefault="0043411C" w:rsidP="00434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программа позволяет учителю получить представление о целях, содержании, воспи</w:t>
      </w:r>
      <w:r w:rsidRPr="00A91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тании и развитии обучающихся средствами данного учебного предмета, а также конкретизирует содержание предметных тем образовательного стандарта, отражает распределение учебных ча</w:t>
      </w:r>
      <w:r w:rsidRPr="00A91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сов по разделам и темам курса. Программа включает рекомендуемую последовательность, кото</w:t>
      </w:r>
      <w:r w:rsidRPr="00A91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рую можно изменять с учётом оснащённости школ, материальных возможностей, обучающихся и социальной востребованности.</w:t>
      </w:r>
    </w:p>
    <w:p w:rsidR="0043411C" w:rsidRPr="00A910A5" w:rsidRDefault="0043411C" w:rsidP="00434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Отличие данной разработки состоит в том, что она учитывает интересы как девочек, так и мальчиков, давая им возможность получить первичные представления о всех разделах про</w:t>
      </w:r>
      <w:r w:rsidRPr="00A91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граммы и профессиональные знания и умения по широкому кругу профессий, интересных для обеих категорий обучающихся, облегчающих процесс социальной адаптации, помогающих акти</w:t>
      </w:r>
      <w:r w:rsidRPr="00A91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визировать и углубить их познавательную деятельность. Изделия для практических работ выби</w:t>
      </w:r>
      <w:r w:rsidRPr="00A91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раются учителем и могут варьироваться в зависимости от степени подготовленности учащихся, их пола, интересов.</w:t>
      </w:r>
    </w:p>
    <w:p w:rsidR="0043411C" w:rsidRPr="00A910A5" w:rsidRDefault="0043411C" w:rsidP="00434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Базовыми в данной про</w:t>
      </w:r>
      <w:r w:rsidR="005F61B4" w:rsidRPr="00A91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грамме являются разделы: </w:t>
      </w:r>
      <w:r w:rsidRPr="00A91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5F61B4" w:rsidRPr="00A91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«Творческая проектная деятельность», «Оформление интерьера», «Создание изделий из древесины, металлов и пластмасс</w:t>
      </w:r>
      <w:r w:rsidRPr="00A91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</w:t>
      </w:r>
      <w:r w:rsidR="005F61B4" w:rsidRPr="00A91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 Создание изделий из текстильных материалов» , «Кулинария» </w:t>
      </w:r>
      <w:r w:rsidRPr="00A91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каждый из которых предусматривает использование общепедагогических дидактических </w:t>
      </w:r>
      <w:r w:rsidRPr="00A910A5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eastAsia="ru-RU"/>
        </w:rPr>
        <w:t xml:space="preserve">принципов: </w:t>
      </w:r>
      <w:r w:rsidRPr="00A91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связь теории с практикой, научность, сознательность и активность усвоения знаний, а значит, достижение дидактической цели, которую надо понять и осознать.</w:t>
      </w:r>
    </w:p>
    <w:p w:rsidR="0043411C" w:rsidRPr="00A910A5" w:rsidRDefault="0043411C" w:rsidP="00434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Одним из ведущих разделов программы является «Кулинария», который включает в себя об</w:t>
      </w:r>
      <w:r w:rsidRPr="00A91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учение навыкам приготовления пищи наиболее простыми способами, ознакомление с основами физиологии питания, технологией приготовления различных блюд, правилами сервировки стола. При изучении разделов «Технологии домашнего хозяйства», «Художественные ремесла» уча</w:t>
      </w:r>
      <w:r w:rsidRPr="00A91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щиеся знакомятся с различными видами художественных ремесел, с материалами и инструмен</w:t>
      </w:r>
      <w:r w:rsidRPr="00A91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тами, применяемыми в работе, со способами оформления интерьера. На занятиях дети учатся строить чертежи, пользоваться чертежными инструментами: знакомятся с правилами снятия ме</w:t>
      </w:r>
      <w:r w:rsidRPr="00A91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рок и их условным обозначением, различными способами разработки моделей. Большое внима</w:t>
      </w:r>
      <w:r w:rsidRPr="00A91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при изучении каждого раздела следует уделять соблюдению учащимися правил санитарии и гигиены, безопасным приемам труда. При изучении курса технологии 70 % времени отводится на практическую деятельность, 30 % - на теоретическую. Основной формой обучения является учебно-практическая деятельность учащихся. В качестве приоритетных методов обучения ис</w:t>
      </w:r>
      <w:r w:rsidRPr="00A91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пользуются упражнения, лабораторно-практические, учебно-практические работы и метод про</w:t>
      </w:r>
      <w:r w:rsidRPr="00A91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ектов.</w:t>
      </w:r>
    </w:p>
    <w:p w:rsidR="0043411C" w:rsidRPr="00A910A5" w:rsidRDefault="0043411C" w:rsidP="00434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 предмет «Технология» выполняет особенную роль, так как обладает мощным раз</w:t>
      </w:r>
      <w:r w:rsidRPr="00A91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вивающим потенциалом. Важнейшая особенность этих уроков состоит в том, что они строятся на предметно-практической деятельности, которая служит необходимым звеном целостного про</w:t>
      </w:r>
      <w:r w:rsidRPr="00A91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цесса духовного, нравственного и интеллектуального развития (в том числе и абстрактного мышления). Только так, на основе реального учета функциональных возможностей ребенка и закономерностей его развития, обеспечивается возможность активизации познавательных пси</w:t>
      </w:r>
      <w:r w:rsidRPr="00A91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хических процессов и интенсификации обучения в целом. Главной целью образовательной области «Технология» является подготовка учащихся к самостоятельной трудовой жизни в со</w:t>
      </w:r>
      <w:r w:rsidRPr="00A91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временном обществе; развитие и воспитание широко образованной, культурной, творческой и инициативной личности. Формирование технологической культуры в первую очередь подра</w:t>
      </w:r>
      <w:r w:rsidRPr="00A91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зумевает овладение учащимися общетрудовыми и жизненно важными умениями и навыками, так необходимыми в семье, коллективе, современном обществе.</w:t>
      </w:r>
    </w:p>
    <w:p w:rsidR="00F760B3" w:rsidRPr="00A910A5" w:rsidRDefault="00F760B3" w:rsidP="0043411C">
      <w:pPr>
        <w:spacing w:after="0" w:line="240" w:lineRule="auto"/>
        <w:rPr>
          <w:sz w:val="24"/>
          <w:szCs w:val="24"/>
        </w:rPr>
      </w:pPr>
    </w:p>
    <w:p w:rsidR="009A1F39" w:rsidRPr="00A910A5" w:rsidRDefault="009A1F39" w:rsidP="009A1F39">
      <w:pPr>
        <w:spacing w:after="0" w:line="240" w:lineRule="auto"/>
        <w:jc w:val="center"/>
        <w:rPr>
          <w:b/>
          <w:i/>
          <w:sz w:val="24"/>
          <w:szCs w:val="24"/>
        </w:rPr>
      </w:pPr>
      <w:r w:rsidRPr="00A910A5">
        <w:rPr>
          <w:b/>
          <w:i/>
          <w:sz w:val="24"/>
          <w:szCs w:val="24"/>
        </w:rPr>
        <w:t>Структура курса</w:t>
      </w:r>
    </w:p>
    <w:p w:rsidR="009A1F39" w:rsidRPr="00A910A5" w:rsidRDefault="0074407D" w:rsidP="009A1F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Творческая проектная деятельность: (4</w:t>
      </w:r>
      <w:r w:rsidR="009A1F39" w:rsidRPr="00A91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часа).</w:t>
      </w:r>
    </w:p>
    <w:p w:rsidR="009A1F39" w:rsidRPr="00A910A5" w:rsidRDefault="0074407D" w:rsidP="009A1F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Оформление интерьера:  (5 </w:t>
      </w:r>
      <w:r w:rsidR="009A1F39" w:rsidRPr="00A91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часов).</w:t>
      </w:r>
    </w:p>
    <w:p w:rsidR="009A1F39" w:rsidRPr="00A910A5" w:rsidRDefault="0074407D" w:rsidP="009A1F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Создание изделий из древесины, металлов и пластмасс :(20 </w:t>
      </w:r>
      <w:r w:rsidR="009A1F39" w:rsidRPr="00A91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часов).</w:t>
      </w:r>
    </w:p>
    <w:p w:rsidR="009A1F39" w:rsidRPr="009A1F39" w:rsidRDefault="0074407D" w:rsidP="009A1F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Создание изделий из текстильных материалов:  (19</w:t>
      </w:r>
      <w:r w:rsidR="009A1F39"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часов).</w:t>
      </w:r>
    </w:p>
    <w:p w:rsidR="009A1F39" w:rsidRDefault="0074407D" w:rsidP="009A1F3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Кулинария (20</w:t>
      </w:r>
      <w:r w:rsidR="009A1F39"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часов).</w:t>
      </w:r>
    </w:p>
    <w:p w:rsidR="00975086" w:rsidRDefault="00975086" w:rsidP="009A1F3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975086" w:rsidRPr="009A1F39" w:rsidRDefault="00975086" w:rsidP="009A1F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1F39" w:rsidRPr="009A1F39" w:rsidRDefault="009A1F39" w:rsidP="009A1F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1F39" w:rsidRPr="009A1F39" w:rsidRDefault="00050804" w:rsidP="000508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mallCaps/>
          <w:color w:val="000000"/>
          <w:sz w:val="17"/>
          <w:szCs w:val="17"/>
          <w:lang w:eastAsia="ru-RU"/>
        </w:rPr>
        <w:t xml:space="preserve">                                                                                                                                            </w:t>
      </w:r>
      <w:r w:rsidR="009A1F39" w:rsidRPr="009A1F39">
        <w:rPr>
          <w:rFonts w:ascii="Times New Roman" w:eastAsia="Times New Roman" w:hAnsi="Times New Roman" w:cs="Times New Roman"/>
          <w:b/>
          <w:bCs/>
          <w:smallCaps/>
          <w:color w:val="000000"/>
          <w:sz w:val="17"/>
          <w:szCs w:val="17"/>
          <w:lang w:eastAsia="ru-RU"/>
        </w:rPr>
        <w:t>Место учебного предмета в учебном плане</w:t>
      </w:r>
      <w:r w:rsidR="009A1F39">
        <w:rPr>
          <w:rStyle w:val="a5"/>
          <w:rFonts w:ascii="Times New Roman" w:eastAsia="Times New Roman" w:hAnsi="Times New Roman" w:cs="Times New Roman"/>
          <w:b/>
          <w:bCs/>
          <w:smallCaps/>
          <w:color w:val="000000"/>
          <w:sz w:val="17"/>
          <w:szCs w:val="17"/>
          <w:lang w:eastAsia="ru-RU"/>
        </w:rPr>
        <w:footnoteReference w:id="2"/>
      </w:r>
    </w:p>
    <w:p w:rsidR="009A1F39" w:rsidRPr="009A1F39" w:rsidRDefault="009A1F39" w:rsidP="009A1F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Программа реализуется в 5 классе в объеме 2 часа в неделю, 68 часов в год (34 учебные недели).</w:t>
      </w:r>
    </w:p>
    <w:p w:rsidR="009A1F39" w:rsidRPr="009A1F39" w:rsidRDefault="009A1F39" w:rsidP="009A1F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F39">
        <w:rPr>
          <w:rFonts w:ascii="Times New Roman" w:eastAsia="Times New Roman" w:hAnsi="Times New Roman" w:cs="Times New Roman"/>
          <w:b/>
          <w:bCs/>
          <w:smallCaps/>
          <w:color w:val="000000"/>
          <w:sz w:val="17"/>
          <w:szCs w:val="17"/>
          <w:lang w:eastAsia="ru-RU"/>
        </w:rPr>
        <w:t>Описание ценностных ориентиров содержания учебного предмета*</w:t>
      </w:r>
    </w:p>
    <w:p w:rsidR="009A1F39" w:rsidRPr="009A1F39" w:rsidRDefault="009A1F39" w:rsidP="009A1F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Программа предусматривает формирование у обучающихся обще</w:t>
      </w:r>
      <w:r w:rsidR="00A910A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учебных умений и навыков, универсальных способов деятельности и ключевых компетенций.</w:t>
      </w:r>
    </w:p>
    <w:p w:rsidR="009A1F39" w:rsidRPr="009A1F39" w:rsidRDefault="009A1F39" w:rsidP="009A1F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результате обучения учащиеся овладеют:</w:t>
      </w:r>
    </w:p>
    <w:p w:rsid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трудовыми и технологическими знаниями и умениями по преобразованию и использованию материалов, энергии, информации, необходимыми для создания продуктов труда в соответствии с их предполагаемыми функциональными и эстетическими свойствами;</w:t>
      </w:r>
    </w:p>
    <w:p w:rsidR="0074407D" w:rsidRPr="009A1F39" w:rsidRDefault="0074407D" w:rsidP="0074407D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умениями ориентироваться в мире профессий, оценивать свои профессиональные интересы и склонности к изучаемым видам трудовой деятельности, составлять жизненные и профессио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нальные планы;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навыками использования распространенных ручных инструментов и приборов, планирова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ния бюджета домашнего хозяйства; культуры труда, уважительного отношения к труду и резуль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татам труда.</w:t>
      </w:r>
    </w:p>
    <w:p w:rsidR="009A1F39" w:rsidRPr="009A1F39" w:rsidRDefault="009A1F39" w:rsidP="009A1F39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результате изучения технологии ученик независимо от изучаемого блока или раздела полу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чает возможность познакомиться: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 основными технологическими понятиями и характеристиками;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назначением и технологическими свойствами материалов;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назначением и устройством применяемых ручных инструментов, приспособлений, машин и оборудования;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видами, приемами и последовательностью выполнения технологических операций, влияни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ем различных технологий обработки материалов и получения продукции на окружающую среду и здоровье человека;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профессиями и специальностями, связанными с обработкой материалов, созданием изделий из них, получением продукции;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 значением здорового питания для сохранения своего здоровья;</w:t>
      </w:r>
    </w:p>
    <w:p w:rsidR="009A1F39" w:rsidRPr="009A1F39" w:rsidRDefault="009A1F39" w:rsidP="009A1F39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выполнять по установленным нормативам следующие трудовые операции и работы: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рационально организовывать рабочее место;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находить необходимую информацию в различных источниках;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применять конструкторскую и технологическую документацию;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составлять последовательность выполнения технологических операций для изготовления изделия или выполнения работ;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выбирать сырье, материалы, пищевые продукты, инструменты и оборудование для выпол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нения работ;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конструировать, моделировать, изготавливать изделия;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выполнять по заданным критериям технологические операции с использованием ручных инструментов, приспособлений, машин, оборудования, электроприборов;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соблюдать безопасные приемы труда и правила пользования ручными инструментами, ма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шинами и электрооборудованием;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осуществлять доступными мерительными средствами, измерительными приборами и визу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ально контроль качества изготавливаемого изделия (детали);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находить и устранять допущенные дефекты;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проводить разработку творческого проекта изготовления изделия или получения продукта с использованием освоенных технологий и доступных материалов;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планировать работы с учетом имеющихся ресурсов и условий;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распределять работу при коллективной деятельности;</w:t>
      </w:r>
    </w:p>
    <w:p w:rsidR="009A1F39" w:rsidRPr="009A1F39" w:rsidRDefault="009A1F39" w:rsidP="009A1F39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использовать приобретенные знания и умения в практической деятельности и повседневной жизни: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для понимания ценности материальной культуры для жизни и развития человека;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формирования эстетической среды бытия;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развития творческих способностей и достижения высоких результатов преобразующей твор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ческой деятельности человека;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получения технико-технологических сведений из разнообразных источников информации;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организации индивидуальной и коллективной трудовой деятельности;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изготовления изделий декоративно-прикладного искусства для оформления интерьера;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изготовления или ремонта изделий из различных материалов с использованием ручных ин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струментов, приспособлений, машин, оборудования;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контроля качества выполняемых работ с применением мерительных, контрольных и разме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точных инструментов;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выполнения безопасных приемов труда и правил электробезопасности, санитарии и гигиены;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оценки затрат, необходимых для создания объекта или услуги;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построения планов профессионального образования и трудоустройства.</w:t>
      </w:r>
    </w:p>
    <w:p w:rsidR="009A1F39" w:rsidRDefault="009A1F39" w:rsidP="009A1F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0"/>
          <w:szCs w:val="17"/>
          <w:lang w:eastAsia="ru-RU"/>
        </w:rPr>
      </w:pPr>
    </w:p>
    <w:p w:rsidR="009A1F39" w:rsidRPr="009A1F39" w:rsidRDefault="009A1F39" w:rsidP="009A1F3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9A1F39">
        <w:rPr>
          <w:rFonts w:ascii="Times New Roman" w:eastAsia="Times New Roman" w:hAnsi="Times New Roman" w:cs="Times New Roman"/>
          <w:b/>
          <w:bCs/>
          <w:smallCaps/>
          <w:color w:val="000000"/>
          <w:sz w:val="20"/>
          <w:szCs w:val="17"/>
          <w:lang w:eastAsia="ru-RU"/>
        </w:rPr>
        <w:t>Планируемые результаты освоения учебного предмета</w:t>
      </w:r>
      <w:r>
        <w:rPr>
          <w:rStyle w:val="a5"/>
          <w:rFonts w:ascii="Times New Roman" w:eastAsia="Times New Roman" w:hAnsi="Times New Roman" w:cs="Times New Roman"/>
          <w:b/>
          <w:bCs/>
          <w:smallCaps/>
          <w:color w:val="000000"/>
          <w:sz w:val="20"/>
          <w:szCs w:val="17"/>
          <w:lang w:eastAsia="ru-RU"/>
        </w:rPr>
        <w:footnoteReference w:id="3"/>
      </w:r>
    </w:p>
    <w:p w:rsidR="009A1F39" w:rsidRPr="009A1F39" w:rsidRDefault="009A1F39" w:rsidP="009A1F39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F39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lang w:eastAsia="ru-RU"/>
        </w:rPr>
        <w:t>Личностные результаты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освоения обучающимися предмета «Технология» в основной школе: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формирование целостного мировоззрения, соответствующего современному уровню разви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тия науки и общественной практики; проявление познавательной активности в области предмет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ной технологической деятельности;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формирование ответственного отношения к учению, готовности и способности обучающих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ся к саморазвитию и самообразованию на основе мотивации к обучению и познанию; овладение элементами организации умственного и физического труда;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самооценка умственных и физических способностей при трудовой деятельности в различ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ных сферах с позиций будущей социализации и стратификации;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развитие трудолюбия и ответственности за результаты своей деятельности, выражение же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лания учиться для удовлетворения перспективных потребностей;</w:t>
      </w:r>
    </w:p>
    <w:p w:rsidR="009A1F39" w:rsidRPr="009A1F39" w:rsidRDefault="009A1F39" w:rsidP="009A1F39">
      <w:pPr>
        <w:pStyle w:val="a6"/>
        <w:numPr>
          <w:ilvl w:val="0"/>
          <w:numId w:val="4"/>
        </w:numPr>
        <w:spacing w:after="0" w:line="240" w:lineRule="auto"/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осознанный выбор и построение дальнейшей индивидуальной траектории образования на базе осознанного ориентирования в мире профессий и профессиональных предпочтений с учетом устойчивых познавательных интересов, а также на основе формирования уважительно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го отношения к труду;</w:t>
      </w:r>
    </w:p>
    <w:p w:rsidR="009A1F39" w:rsidRPr="009A1F39" w:rsidRDefault="009A1F39" w:rsidP="009A1F39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становление самоопределения в выбранной сфере будущей профессиональной деятельно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сти, планирование образовательной и профессиональной карьеры, осознание необходимости об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щественно полезного труда как условия безопасной и эффективной социализации;</w:t>
      </w:r>
    </w:p>
    <w:p w:rsidR="009A1F39" w:rsidRPr="009A1F39" w:rsidRDefault="009A1F39" w:rsidP="009A1F39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формирование коммуникативной компетентности в общении и сотрудничестве со сверстни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ками, умение общаться при коллективном выполнении работ или проектов с учетом общности интересов и возможностей членов трудового коллектива;</w:t>
      </w:r>
    </w:p>
    <w:p w:rsidR="009A1F39" w:rsidRPr="009A1F39" w:rsidRDefault="009A1F39" w:rsidP="009A1F39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проявление технико-технологического и экономического мышления при организации своей деятельности;</w:t>
      </w:r>
    </w:p>
    <w:p w:rsidR="009A1F39" w:rsidRPr="009A1F39" w:rsidRDefault="009A1F39" w:rsidP="009A1F39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самооценка готовности к предпринимательской деятельности в сфере технологий, рацио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нальному ведению домашнего хозяйства;</w:t>
      </w:r>
    </w:p>
    <w:p w:rsidR="009A1F39" w:rsidRPr="009A1F39" w:rsidRDefault="009A1F39" w:rsidP="009A1F39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формирование основ экологической культуры, соответствующей современному уровню экологического мышления; бережное отношение к природным и хозяйственным ресурсам;</w:t>
      </w:r>
    </w:p>
    <w:p w:rsidR="009A1F39" w:rsidRPr="009A1F39" w:rsidRDefault="009A1F39" w:rsidP="009A1F39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характера; формирование индивидуально-лич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ностных позиций учащихся.</w:t>
      </w:r>
    </w:p>
    <w:p w:rsidR="009A1F39" w:rsidRPr="009A1F39" w:rsidRDefault="009A1F39" w:rsidP="009A1F39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Метапредметные результаты освоения учащимися предмета «Технология» в основной школе:</w:t>
      </w:r>
    </w:p>
    <w:p w:rsidR="009A1F39" w:rsidRPr="009A1F39" w:rsidRDefault="009A1F39" w:rsidP="009A1F39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самостоятельное определение цели своего обучения, постановка и формулировка для себя новых задач в учебе и познавательной деятельности;</w:t>
      </w:r>
    </w:p>
    <w:p w:rsidR="009A1F39" w:rsidRPr="009A1F39" w:rsidRDefault="009A1F39" w:rsidP="009A1F39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алгоритмизированное планирование процесса познавательно-трудовой деятельности;</w:t>
      </w:r>
    </w:p>
    <w:p w:rsidR="009A1F39" w:rsidRPr="009A1F39" w:rsidRDefault="009A1F39" w:rsidP="009A1F39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определение адекватных имеющимся организационным и материально-техническим усло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виям способов решения учебной или трудовой задачи на основе заданных алгоритмов;</w:t>
      </w:r>
    </w:p>
    <w:p w:rsidR="009A1F39" w:rsidRPr="009A1F39" w:rsidRDefault="009A1F39" w:rsidP="009A1F39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комбинирование известных алгоритмов технического и технологического творчества в си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туациях, не предполагающих стандартного применения одного из них; поиск новых решений возникшей технической или организационной проблемы;</w:t>
      </w:r>
    </w:p>
    <w:p w:rsidR="009A1F39" w:rsidRPr="009A1F39" w:rsidRDefault="009A1F39" w:rsidP="009A1F39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выявление потребностей, проектирование и создание объектов, имеющих потребительную стоимость; самостоятельная организация и выполнение различных творческих работ по созда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нию изделий и продуктов;</w:t>
      </w:r>
    </w:p>
    <w:p w:rsidR="009A1F39" w:rsidRPr="009A1F39" w:rsidRDefault="009A1F39" w:rsidP="009A1F39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виртуальное и натурное моделирование технических объектов, продуктов и технологиче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ских процессов; проявление инновационного подхода к решению учебных и практических задач в процессе моделирования изделия или технологического процесса;</w:t>
      </w:r>
    </w:p>
    <w:p w:rsidR="009A1F39" w:rsidRPr="009A1F39" w:rsidRDefault="009A1F39" w:rsidP="009A1F39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осознанное использование речевых средств в соответствии с задачей коммуникации для вы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ражения своих чувств, мыслей и потребностей; планирование и регуляция своей деятельности; подбор аргументов, формулирование выводов по обоснованию технико-технологического и ор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ганизационного решения; отражение в устной или письменной форме результатов своей дея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тельности;</w:t>
      </w:r>
    </w:p>
    <w:p w:rsidR="009A1F39" w:rsidRPr="009A1F39" w:rsidRDefault="009A1F39" w:rsidP="009A1F39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формирование и развитие компетентности в области использования информационно</w:t>
      </w:r>
      <w:r w:rsidR="00A910A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-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коммуникационных технологий (ИКТ); выбор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9A1F39" w:rsidRPr="009A1F39" w:rsidRDefault="009A1F39" w:rsidP="009A1F39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организация учебного сотрудничества и совместной деятельности с учителем и сверстника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ми; согласование и координация совместной познавательно-трудовой деятельности с другими ее участниками; объективное оценивание вклада своей познавательно-трудовой деятельности в решение общих задач коллектива;</w:t>
      </w:r>
    </w:p>
    <w:p w:rsidR="009A1F39" w:rsidRDefault="009A1F39" w:rsidP="009A1F39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оценивание правильности выполнения учебной задачи, собственных возможностей ее ре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шения; диагностика результатов познавательно-трудовой деятельности по принятым критериям и показателям; обоснование путей и средств устранения ошибок или разрешения противоречий в выполняемых технологических процессах;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становление самоопределения в выбранной сфере будущей профессиональной деятельно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сти, планирование образовательной и профессиональной карьеры, осознание необходимости об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щественно полезного труда как условия безопасной и эффективной социализации;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формирование коммуникативной компетентности в общении и сотрудничестве со сверстни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ками, умение общаться при коллективном выполнении работ или проектов с учетом общности интересов и возможностей членов трудового коллектива;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проявление технико-технологического и экономического мышления при организации своей деятельности;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самооценка готовности к предпринимательской деятельности в сфере технологий, рацио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нальному ведению домашнего хозяйства;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формирование основ экологической культуры, соответствующей современному уровню экологического мышления; бережное отношение к природным и хозяйственным ресурсам;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характера; формирование индивидуально-лич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ностных позиций учащихся.</w:t>
      </w:r>
    </w:p>
    <w:p w:rsidR="009A1F39" w:rsidRPr="009A1F39" w:rsidRDefault="009A1F39" w:rsidP="009A1F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F39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lang w:eastAsia="ru-RU"/>
        </w:rPr>
        <w:t>Метапредметные результаты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освоения учащимися предмета «Технология» в основной школе: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самостоятельное определение цели своего обучения, постановка и формулировка для себя новых задач в учебе и познавательной деятельности;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алгоритмизированное планирование процесса познавательно-трудовой деятельности;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определение адекватных имеющимся организационным и материально-техническим усло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виям способов решения учебной или трудовой задачи на основе заданных алгоритмов;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комбинирование известных алгоритмов технического и технологического творчества в си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туациях, не предполагающих стандартного применения одного из них; поиск новых решений возникшей технической или организационной проблемы;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выявление потребностей, проектирование и создание объектов, имеющих потребительную стоимость; самостоятельная организация и выполнение различных творческих работ по созда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нию изделий и продуктов;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виртуальное и натурное моделирование технических объектов, продуктов и технологиче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ских процессов; проявление инновационного подхода к решению учебных и практических задач в процессе моделирования изделия или технологического процесса;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осознанное использование речевых средств в соответствии с задачей коммуникации для вы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ражения своих чувств, мыслей и потребностей; планирование и регуляция своей деятельности; подбор аргументов, формулирование выводов по обоснованию технико-технологического и ор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ганизационного решения; отражение в устной или письменной форме результатов своей дея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тельности;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формирование и развитие компетентности в области использования информационно</w:t>
      </w:r>
      <w:r w:rsidR="00A6024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коммуникационных технологий (ИКТ); выбор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организация учебного сотрудничества и совместной деятельности с учителем и сверстника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ми; согласование и координация совместной познавательно-трудовой деятельности с другими ее участниками; объективное оценивание вклада своей познавательно-трудовой деятельности в решение общих задач коллектива;</w:t>
      </w:r>
    </w:p>
    <w:p w:rsidR="009A1F39" w:rsidRDefault="009A1F39" w:rsidP="009A1F39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оценивание правильности выполнения учебной задачи, собственных возможностей ее ре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шения; диагностика результатов познавательно-трудовой деятельности по принятым критериям и показателям; обоснование путей и средств устранения ошибок или разрешения противоречий в выполняемых технологических процессах;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соблюдение норм и правил безопасности познавательно-трудовой деятельности и созида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тельного труда; соблюдение норм и правил культуры труда в соответствии с технологической культурой производства;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оценивание своей познавательно-трудовой деятельности с точки зрения нравственных, пра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вовых норм, эстетических ценностей по принятым в обществе и коллективе требованиям и прин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ципам;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формирование и развитие экологического мышления; умение применять его в познаватель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ной, коммуникативной, социальной практике и профессиональной ориентации.</w:t>
      </w:r>
    </w:p>
    <w:p w:rsidR="009A1F39" w:rsidRPr="009A1F39" w:rsidRDefault="009A1F39" w:rsidP="00824C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F39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lang w:eastAsia="ru-RU"/>
        </w:rPr>
        <w:t>Предметные результаты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освоения учащимися предмета «Технология» в основной школе:</w:t>
      </w:r>
    </w:p>
    <w:p w:rsidR="009A1F39" w:rsidRPr="009A1F39" w:rsidRDefault="009A1F39" w:rsidP="00824C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F39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lang w:eastAsia="ru-RU"/>
        </w:rPr>
        <w:t>в познавательной сфере: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осознание роли техники и технологий для прогрессивного развития общества; формирова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ние целостного представления о техносфере, сущности технологической культуры и культуры труда; классификация видов и назначения методов получения и преобразования материалов, энергии, информации, природных объектов, а также соответствующих технологий промышлен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ного производства; ориентация в имеющихся и возможных средствах и технологиях создания объектов труда;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практическое освоение обучающимися основ проектно-исследовательской деятельности; проведение наблюдений и экспериментов под руководством учителя; объяснение явлений, про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цессов и связей, выявляемых в ходе исследований;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уяснение социальных и экологических последствий развития технологий промышленного и сельскохозяйственного производства, энергетики и транспорта; распознавание видов, назначе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ния материалов, инструментов и оборудования, применяемого в технологических процессах; оценка технологических свойств сырья, материалов и областей их применения;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временном производстве или сфере обслуживания; рациональное использование учебной и до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полнительной технической и технологической информации для проектирования и создания объ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ектов труда;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овладение средствами и формами графического отображения объектов или процессов, пра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вилами выполнения графической документации; методами чтения технической, технологической и инструктивной информации;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формирование умений устанавливать взаимосвязь знаний по разным учебным предметам для решения прикладных учебных задач; применение общенау</w:t>
      </w:r>
      <w:r w:rsidR="00A6024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чных знаний по предметам естест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венно-математического цикла в процессе подготовки и осуществления технологических процес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сов для обоснования и аргументации рациональности деятельности; применение элементов эко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номики при обосновании технологий и проектов;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овладение алгоритмами и методами решения организационных и технико-технологических задач; элементами научной организации труда, формами деятельности, соответствующими куль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туре труда и технологической культуре производства;</w:t>
      </w:r>
    </w:p>
    <w:p w:rsidR="009A1F39" w:rsidRPr="009A1F39" w:rsidRDefault="009A1F39" w:rsidP="009A1F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F39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lang w:eastAsia="ru-RU"/>
        </w:rPr>
        <w:t>в трудовой сфере: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планирование технологического процесса и процесса труда; подбор материалов с учетом характера объекта труда и технологии; подбор инструментов, приспособлений и оборудования с учетом требований технологии и материально-энергетических ресурсов;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овладение методами учебно-исследовательской и проектной деятельности, решения творче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ских задач, моделирования, конструирования; проектирование последовательности операций и составление операционной карты работ;</w:t>
      </w:r>
    </w:p>
    <w:p w:rsidR="009A1F39" w:rsidRDefault="009A1F39" w:rsidP="009A1F39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выполнение технологических операций с соблюдением установленных норм, стандартов, ограничений; соблюдение трудовой и технологической дисциплины, норм и правил безопасного труда, пожарной безопасности, правил санитарии и гигиены;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выбор средств и видов представления технической и тех</w:t>
      </w:r>
      <w:r w:rsidR="0005080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нологической информации в соответ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ствии с коммуникативной задачей, сферой и ситуацией общения;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контроль промежуточных и конечных результатов труда по установленным критериям </w:t>
      </w:r>
      <w:r w:rsidR="0005080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оказателям с использованием контрольных и измерительных</w:t>
      </w:r>
      <w:r w:rsidR="0005080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инструментов; выявление допущен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ных ошибок в процессе труда и обоснование способов их исправления;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документирование результатов труда и проектной деятельности; расчет себестоимости про- та труда; примерная экономическая оценка возможной </w:t>
      </w:r>
      <w:r w:rsidR="0005080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прибыли с учетом сложившейся ситуаций 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на рынке товаров и услуг;</w:t>
      </w:r>
    </w:p>
    <w:p w:rsidR="009A1F39" w:rsidRPr="009A1F39" w:rsidRDefault="009A1F39" w:rsidP="009A1F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F39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lang w:eastAsia="ru-RU"/>
        </w:rPr>
        <w:t>в мотивационной сфере: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оценивание своей способности к труду в конкретной предметной деятельности, </w:t>
      </w:r>
      <w:r w:rsidR="0005080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осознании 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="0005080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ес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</w:t>
      </w:r>
      <w:r w:rsidR="0005080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е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ственности за качество результатов труда;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согласование своих потребностей и требований с потребностями и требованиями других </w:t>
      </w:r>
      <w:r w:rsidR="00050804">
        <w:rPr>
          <w:rFonts w:ascii="Candara" w:eastAsia="Times New Roman" w:hAnsi="Candara" w:cs="Candara"/>
          <w:color w:val="000000"/>
          <w:sz w:val="18"/>
          <w:szCs w:val="18"/>
          <w:lang w:eastAsia="ru-RU"/>
        </w:rPr>
        <w:t>.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познавательно-трудовой деятельности;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формирование представлений о мире профессий, связанных с изучаемыми технологиями, востребованности на рынке труда; направленное продвижение</w:t>
      </w:r>
      <w:r w:rsidR="0005080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к выбору профиля технологией  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подготовки в старших классах полной средней школы </w:t>
      </w:r>
      <w:r w:rsidR="0005080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или будущей профессии в учрежден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иях начального профессионального или среднего специального образования;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выраженная готовность к труду в сфере материального прои</w:t>
      </w:r>
      <w:r w:rsidR="0005080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зводства или сфере услуг; оценива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ние своей способности и готовности к предпринимательской деятельности;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стремление к экономии и бережливости в расходовании времени, материалов, денежных</w:t>
      </w:r>
      <w:r w:rsidR="0005080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сре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дств, труда; наличие экологической культуры при обосновани</w:t>
      </w:r>
      <w:r w:rsidR="0005080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 объекта труда.</w:t>
      </w:r>
    </w:p>
    <w:p w:rsidR="009A1F39" w:rsidRPr="009A1F39" w:rsidRDefault="009A1F39" w:rsidP="009A1F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F39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lang w:eastAsia="ru-RU"/>
        </w:rPr>
        <w:t>в эстетической сфере: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овладение методами эстетического оформления изделий, </w:t>
      </w:r>
      <w:r w:rsidR="0005080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обеспечения сохранности продуктов 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труда, дизайнерского проектирования изделий; разработка</w:t>
      </w:r>
      <w:r w:rsidR="0005080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варианта рекламы выполненного про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екта или результата труда;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рациональное и эстетическое оснащение рабочего места с учетом требований эргономики</w:t>
      </w:r>
      <w:r w:rsidR="0005080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="0005080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э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лементов научной организации труда;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умение выражать себя в доступных видах и формах ху</w:t>
      </w:r>
      <w:r w:rsidR="0005080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дожественно-прикладного творческое  и 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художественное оформление объекта труда и оптимальное планирование работ;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рациональный выбор рабочего костюма и опрятность рабочей одежды;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участие в оформлении класса и школы, озеленении пришк</w:t>
      </w:r>
      <w:r w:rsidR="0005080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ольного участка; стремление внести 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красоту в домашний быт;</w:t>
      </w:r>
    </w:p>
    <w:p w:rsidR="009A1F39" w:rsidRPr="009A1F39" w:rsidRDefault="009A1F39" w:rsidP="009A1F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F39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lang w:eastAsia="ru-RU"/>
        </w:rPr>
        <w:t>в коммуникативной сфере: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практическое освоение умений, составляющих основу коммуник</w:t>
      </w:r>
      <w:r w:rsidR="0005080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ативной компетентности: 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 учетом позиции другого и уметь согласовывать свои действия;</w:t>
      </w:r>
      <w:r w:rsidR="0005080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устанавливать по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ддерживать необходимые контакты с другими людьми; удовлетворительно владеть нормами </w:t>
      </w:r>
      <w:r w:rsidR="0005080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ехникой общения; определять цели коммуникации, оцени</w:t>
      </w:r>
      <w:r w:rsidR="0005080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вать ситуацию, учитывать намерения  </w:t>
      </w:r>
      <w:r w:rsidRPr="009A1F3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 способы коммуникации партнера, выбирать адекватные стратегии коммуникации;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установление рабочих отношений в группе для выполнения</w:t>
      </w:r>
      <w:r w:rsidR="0005080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практической работы 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, эффективное сотрудничество и способствование эффективной кооперации; интегрирование</w:t>
      </w:r>
      <w:r w:rsidR="00A910A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 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="00A910A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руппу сверстников и построение продуктивного взаимодействия со сверстниками и учителями;</w:t>
      </w:r>
    </w:p>
    <w:p w:rsidR="009A1F39" w:rsidRPr="009A1F39" w:rsidRDefault="009A1F39" w:rsidP="009A1F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сравнение разных точек зрения перед принятием решения</w:t>
      </w:r>
      <w:r w:rsidR="0005080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и осуществлением выбора; аргуме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нтирование своей точки зрения, отстаивание в споре свое</w:t>
      </w:r>
      <w:r w:rsidR="0005080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й позиции невраждебным для оппонен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тов образом;</w:t>
      </w:r>
    </w:p>
    <w:p w:rsidR="009A1F39" w:rsidRDefault="009A1F39" w:rsidP="009A1F39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адекватное использование речевых средств</w:t>
      </w:r>
      <w:r w:rsidR="00A910A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для решения различных коммуникативных за</w:t>
      </w:r>
      <w:r w:rsidR="00A910A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дач 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; овладение устной и письменной речью; построение монол</w:t>
      </w:r>
      <w:r w:rsidR="0005080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огических контекстных высказыван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ий; публичная презентация и защита проекта изделия, продукта труда или услуги;</w:t>
      </w:r>
    </w:p>
    <w:p w:rsidR="009A1F39" w:rsidRPr="009A1F39" w:rsidRDefault="00A910A5" w:rsidP="009A1F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lang w:eastAsia="ru-RU"/>
        </w:rPr>
        <w:t>в физиолого-псих</w:t>
      </w:r>
      <w:r w:rsidR="009A1F39" w:rsidRPr="009A1F39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lang w:eastAsia="ru-RU"/>
        </w:rPr>
        <w:t>ологической сфере:</w:t>
      </w:r>
    </w:p>
    <w:p w:rsidR="009A1F39" w:rsidRPr="009A1F39" w:rsidRDefault="009A1F39" w:rsidP="009A1F3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развитие моторики и координации движений рук при работе с ручными инструментами и выполнении операций с помощью машин и механизмов; достижение необходимой точности движений при выполнении различных технологических операций;</w:t>
      </w:r>
    </w:p>
    <w:p w:rsidR="009A1F39" w:rsidRPr="009A1F39" w:rsidRDefault="009A1F39" w:rsidP="009A1F3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соблюдение необходимой величины усилий, прилагаемых к инструментам, с учетом техно</w:t>
      </w: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логических требований;</w:t>
      </w:r>
    </w:p>
    <w:p w:rsidR="009A1F39" w:rsidRDefault="009A1F39" w:rsidP="009A1F3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1F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сочетание образного и логического мышления в проектной деятельности.</w:t>
      </w:r>
    </w:p>
    <w:p w:rsidR="00050804" w:rsidRDefault="00050804" w:rsidP="000508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050804" w:rsidRDefault="00050804" w:rsidP="000508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050804" w:rsidRDefault="00050804" w:rsidP="000508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050804" w:rsidRDefault="00050804" w:rsidP="000508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050804" w:rsidRDefault="00050804" w:rsidP="000508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050804" w:rsidRDefault="00050804" w:rsidP="000508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050804" w:rsidRDefault="00050804" w:rsidP="000508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050804" w:rsidRDefault="00050804" w:rsidP="000508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050804" w:rsidRDefault="00050804" w:rsidP="000508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050804" w:rsidRDefault="00050804" w:rsidP="000508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050804" w:rsidRDefault="00050804" w:rsidP="000508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050804" w:rsidRDefault="00050804" w:rsidP="000508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050804" w:rsidRDefault="00050804" w:rsidP="000508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050804" w:rsidRDefault="00050804" w:rsidP="000508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050804" w:rsidRDefault="00050804" w:rsidP="000508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050804" w:rsidRDefault="00050804" w:rsidP="000508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050804" w:rsidRPr="009A1F39" w:rsidRDefault="00050804" w:rsidP="000508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8357FE" w:rsidRPr="00EF7C78" w:rsidRDefault="002829D1" w:rsidP="008357FE">
      <w:pPr>
        <w:spacing w:after="100" w:afterAutospacing="1"/>
        <w:ind w:right="283"/>
        <w:contextualSpacing/>
        <w:rPr>
          <w:rFonts w:ascii="Times New Roman" w:eastAsia="Times New Roman" w:hAnsi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 w:type="page"/>
      </w:r>
      <w:r w:rsidR="008357FE" w:rsidRPr="00EF7C78">
        <w:rPr>
          <w:rFonts w:ascii="Times New Roman" w:eastAsia="Times New Roman" w:hAnsi="Times New Roman"/>
          <w:sz w:val="32"/>
          <w:szCs w:val="32"/>
        </w:rPr>
        <w:lastRenderedPageBreak/>
        <w:t xml:space="preserve">          </w:t>
      </w:r>
      <w:r w:rsidR="008357FE">
        <w:rPr>
          <w:rFonts w:ascii="Times New Roman" w:eastAsia="Times New Roman" w:hAnsi="Times New Roman"/>
          <w:sz w:val="32"/>
          <w:szCs w:val="32"/>
        </w:rPr>
        <w:t xml:space="preserve">                               </w:t>
      </w:r>
      <w:r w:rsidR="008357FE" w:rsidRPr="00EF7C78">
        <w:rPr>
          <w:rFonts w:ascii="Times New Roman" w:eastAsia="Times New Roman" w:hAnsi="Times New Roman"/>
          <w:sz w:val="32"/>
          <w:szCs w:val="32"/>
        </w:rPr>
        <w:t xml:space="preserve">      Календарно – тематическое планирование </w:t>
      </w:r>
    </w:p>
    <w:p w:rsidR="008357FE" w:rsidRPr="00EF7C78" w:rsidRDefault="008357FE" w:rsidP="008357FE">
      <w:pPr>
        <w:tabs>
          <w:tab w:val="left" w:pos="9288"/>
        </w:tabs>
        <w:spacing w:after="0" w:line="240" w:lineRule="auto"/>
        <w:rPr>
          <w:rFonts w:ascii="Times New Roman" w:eastAsia="Times New Roman" w:hAnsi="Times New Roman"/>
          <w:sz w:val="32"/>
          <w:szCs w:val="32"/>
        </w:rPr>
      </w:pPr>
      <w:r w:rsidRPr="00EF7C78">
        <w:rPr>
          <w:rFonts w:ascii="Times New Roman" w:eastAsia="Times New Roman" w:hAnsi="Times New Roman"/>
          <w:sz w:val="32"/>
          <w:szCs w:val="32"/>
        </w:rPr>
        <w:t xml:space="preserve">                                                             Технология 5 класс</w:t>
      </w:r>
    </w:p>
    <w:p w:rsidR="008357FE" w:rsidRDefault="008357FE" w:rsidP="008357FE">
      <w:pPr>
        <w:tabs>
          <w:tab w:val="left" w:pos="808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:rsidR="008357FE" w:rsidRDefault="008357FE" w:rsidP="008357FE">
      <w:pPr>
        <w:tabs>
          <w:tab w:val="left" w:pos="8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u w:val="single"/>
        </w:rPr>
        <w:t>У</w:t>
      </w:r>
      <w:r w:rsidRPr="00FE6C0F">
        <w:rPr>
          <w:rFonts w:ascii="Times New Roman" w:hAnsi="Times New Roman"/>
          <w:i/>
          <w:sz w:val="24"/>
          <w:szCs w:val="24"/>
          <w:u w:val="single"/>
        </w:rPr>
        <w:t>словные обозначения, используемые в таблице:</w:t>
      </w:r>
      <w:r>
        <w:rPr>
          <w:rFonts w:ascii="Times New Roman" w:hAnsi="Times New Roman"/>
          <w:i/>
          <w:sz w:val="24"/>
          <w:szCs w:val="24"/>
          <w:u w:val="single"/>
        </w:rPr>
        <w:t xml:space="preserve"> </w:t>
      </w:r>
    </w:p>
    <w:p w:rsidR="008357FE" w:rsidRPr="00D70DA6" w:rsidRDefault="008357FE" w:rsidP="008357FE">
      <w:pPr>
        <w:tabs>
          <w:tab w:val="left" w:pos="8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КУ – </w:t>
      </w:r>
      <w:r>
        <w:rPr>
          <w:rFonts w:ascii="Times New Roman" w:hAnsi="Times New Roman"/>
          <w:sz w:val="24"/>
          <w:szCs w:val="24"/>
        </w:rPr>
        <w:t xml:space="preserve">комбинированный урок                                                 </w:t>
      </w:r>
      <w:r w:rsidRPr="00D70DA6">
        <w:rPr>
          <w:rFonts w:ascii="Times New Roman" w:hAnsi="Times New Roman"/>
          <w:b/>
          <w:sz w:val="24"/>
          <w:szCs w:val="24"/>
        </w:rPr>
        <w:t>ФНУ</w:t>
      </w:r>
      <w:r>
        <w:rPr>
          <w:rFonts w:ascii="Times New Roman" w:hAnsi="Times New Roman"/>
          <w:sz w:val="24"/>
          <w:szCs w:val="24"/>
        </w:rPr>
        <w:t xml:space="preserve">- урок формирования новых умений         </w:t>
      </w:r>
      <w:r w:rsidRPr="00D70DA6">
        <w:rPr>
          <w:rFonts w:ascii="Times New Roman" w:hAnsi="Times New Roman"/>
          <w:b/>
          <w:sz w:val="24"/>
          <w:szCs w:val="24"/>
        </w:rPr>
        <w:t>КК</w:t>
      </w:r>
      <w:r>
        <w:rPr>
          <w:rFonts w:ascii="Times New Roman" w:hAnsi="Times New Roman"/>
          <w:sz w:val="24"/>
          <w:szCs w:val="24"/>
        </w:rPr>
        <w:t xml:space="preserve"> – урок контроля и коррекции ЗУ    </w:t>
      </w:r>
    </w:p>
    <w:p w:rsidR="008357FE" w:rsidRDefault="008357FE" w:rsidP="008357FE">
      <w:pPr>
        <w:tabs>
          <w:tab w:val="left" w:pos="8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</w:t>
      </w:r>
      <w:r w:rsidRPr="00FD3AF0">
        <w:rPr>
          <w:rFonts w:ascii="Times New Roman" w:hAnsi="Times New Roman"/>
          <w:b/>
          <w:sz w:val="24"/>
          <w:szCs w:val="24"/>
        </w:rPr>
        <w:t>НЗ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урок изучения новых знаний                                      </w:t>
      </w:r>
      <w:r>
        <w:rPr>
          <w:rFonts w:ascii="Times New Roman" w:hAnsi="Times New Roman"/>
          <w:b/>
          <w:sz w:val="24"/>
          <w:szCs w:val="24"/>
        </w:rPr>
        <w:t>ПП</w:t>
      </w:r>
      <w:r>
        <w:rPr>
          <w:rFonts w:ascii="Times New Roman" w:hAnsi="Times New Roman"/>
          <w:sz w:val="24"/>
          <w:szCs w:val="24"/>
        </w:rPr>
        <w:t xml:space="preserve">– урок практического применения ЗУ          </w:t>
      </w:r>
      <w:r w:rsidRPr="00AE4CD1">
        <w:rPr>
          <w:rFonts w:ascii="Times New Roman" w:hAnsi="Times New Roman"/>
          <w:b/>
          <w:sz w:val="24"/>
          <w:szCs w:val="24"/>
        </w:rPr>
        <w:t>ПР</w:t>
      </w:r>
      <w:r>
        <w:rPr>
          <w:rFonts w:ascii="Times New Roman" w:hAnsi="Times New Roman"/>
          <w:sz w:val="24"/>
          <w:szCs w:val="24"/>
        </w:rPr>
        <w:t xml:space="preserve"> – практическая работа</w:t>
      </w:r>
    </w:p>
    <w:p w:rsidR="008357FE" w:rsidRPr="00FD3AF0" w:rsidRDefault="008357FE" w:rsidP="008357FE">
      <w:pPr>
        <w:tabs>
          <w:tab w:val="left" w:pos="8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3AF0">
        <w:rPr>
          <w:rFonts w:ascii="Times New Roman" w:hAnsi="Times New Roman"/>
          <w:b/>
          <w:sz w:val="24"/>
          <w:szCs w:val="24"/>
        </w:rPr>
        <w:t>О</w:t>
      </w:r>
      <w:r>
        <w:rPr>
          <w:rFonts w:ascii="Times New Roman" w:hAnsi="Times New Roman"/>
          <w:b/>
          <w:sz w:val="24"/>
          <w:szCs w:val="24"/>
        </w:rPr>
        <w:t>СИ</w:t>
      </w:r>
      <w:r>
        <w:rPr>
          <w:rFonts w:ascii="Times New Roman" w:hAnsi="Times New Roman"/>
          <w:sz w:val="24"/>
          <w:szCs w:val="24"/>
        </w:rPr>
        <w:t xml:space="preserve"> – урок обобщения и систематизации изученного       </w:t>
      </w:r>
      <w:r w:rsidRPr="00155CA4">
        <w:rPr>
          <w:rFonts w:ascii="Times New Roman" w:hAnsi="Times New Roman"/>
          <w:b/>
          <w:sz w:val="24"/>
          <w:szCs w:val="24"/>
        </w:rPr>
        <w:t>ЗСТ</w:t>
      </w:r>
      <w:r>
        <w:rPr>
          <w:rFonts w:ascii="Times New Roman" w:hAnsi="Times New Roman"/>
          <w:sz w:val="24"/>
          <w:szCs w:val="24"/>
        </w:rPr>
        <w:t xml:space="preserve"> – здоровьесберегающая  технология          </w:t>
      </w:r>
      <w:r>
        <w:rPr>
          <w:rFonts w:ascii="Times New Roman" w:hAnsi="Times New Roman"/>
          <w:b/>
          <w:sz w:val="24"/>
          <w:szCs w:val="24"/>
        </w:rPr>
        <w:t>Л</w:t>
      </w:r>
      <w:r w:rsidRPr="00155CA4">
        <w:rPr>
          <w:rFonts w:ascii="Times New Roman" w:hAnsi="Times New Roman"/>
          <w:b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 xml:space="preserve"> – лабораторная работа</w:t>
      </w:r>
      <w:r w:rsidRPr="00155CA4">
        <w:rPr>
          <w:rFonts w:ascii="Times New Roman" w:hAnsi="Times New Roman"/>
          <w:b/>
          <w:sz w:val="24"/>
          <w:szCs w:val="24"/>
        </w:rPr>
        <w:t xml:space="preserve"> </w:t>
      </w:r>
    </w:p>
    <w:p w:rsidR="008357FE" w:rsidRPr="00270D5B" w:rsidRDefault="008357FE" w:rsidP="008357FE">
      <w:pPr>
        <w:tabs>
          <w:tab w:val="left" w:pos="8080"/>
        </w:tabs>
        <w:spacing w:after="0" w:line="240" w:lineRule="auto"/>
        <w:ind w:right="-59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15701" w:type="dxa"/>
        <w:tblInd w:w="-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6"/>
        <w:gridCol w:w="2251"/>
        <w:gridCol w:w="549"/>
        <w:gridCol w:w="711"/>
        <w:gridCol w:w="13"/>
        <w:gridCol w:w="698"/>
        <w:gridCol w:w="3690"/>
        <w:gridCol w:w="3682"/>
        <w:gridCol w:w="44"/>
        <w:gridCol w:w="1396"/>
        <w:gridCol w:w="1138"/>
        <w:gridCol w:w="1013"/>
      </w:tblGrid>
      <w:tr w:rsidR="008357FE" w:rsidTr="00B24CFE">
        <w:trPr>
          <w:trHeight w:val="1156"/>
        </w:trPr>
        <w:tc>
          <w:tcPr>
            <w:tcW w:w="404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57FE" w:rsidRPr="000166DA" w:rsidRDefault="008357FE" w:rsidP="00B24CF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>Регулятивные УУД:</w:t>
            </w:r>
          </w:p>
          <w:p w:rsidR="008357FE" w:rsidRPr="000166DA" w:rsidRDefault="008357FE" w:rsidP="008357FE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принятие учебной цели; </w:t>
            </w:r>
          </w:p>
          <w:p w:rsidR="008357FE" w:rsidRPr="000166DA" w:rsidRDefault="008357FE" w:rsidP="008357FE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выбор способов деятельности; </w:t>
            </w:r>
          </w:p>
          <w:p w:rsidR="008357FE" w:rsidRPr="000166DA" w:rsidRDefault="008357FE" w:rsidP="008357FE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166DA">
              <w:rPr>
                <w:rFonts w:ascii="Times New Roman" w:hAnsi="Times New Roman"/>
                <w:color w:val="000000"/>
                <w:sz w:val="24"/>
                <w:szCs w:val="24"/>
              </w:rPr>
              <w:t>планирование организации контроля труда;</w:t>
            </w:r>
          </w:p>
          <w:p w:rsidR="008357FE" w:rsidRPr="000166DA" w:rsidRDefault="008357FE" w:rsidP="008357FE">
            <w:pPr>
              <w:numPr>
                <w:ilvl w:val="0"/>
                <w:numId w:val="9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166D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рабочего места;</w:t>
            </w:r>
          </w:p>
          <w:p w:rsidR="008357FE" w:rsidRPr="000166DA" w:rsidRDefault="008357FE" w:rsidP="008357FE">
            <w:pPr>
              <w:numPr>
                <w:ilvl w:val="0"/>
                <w:numId w:val="9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166DA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 правил  гигиены</w:t>
            </w:r>
          </w:p>
          <w:p w:rsidR="008357FE" w:rsidRPr="000166DA" w:rsidRDefault="008357FE" w:rsidP="00B24CFE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166DA">
              <w:rPr>
                <w:rFonts w:ascii="Times New Roman" w:hAnsi="Times New Roman"/>
                <w:color w:val="000000"/>
                <w:sz w:val="24"/>
                <w:szCs w:val="24"/>
              </w:rPr>
              <w:t>учебного труда.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57FE" w:rsidRPr="000166DA" w:rsidRDefault="008357FE" w:rsidP="00B24CFE">
            <w:pPr>
              <w:spacing w:after="0" w:line="240" w:lineRule="auto"/>
              <w:ind w:left="317"/>
              <w:jc w:val="both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>Познавательные УУД:</w:t>
            </w:r>
          </w:p>
          <w:p w:rsidR="008357FE" w:rsidRPr="000166DA" w:rsidRDefault="008357FE" w:rsidP="008357FE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сравнение; </w:t>
            </w:r>
          </w:p>
          <w:p w:rsidR="008357FE" w:rsidRPr="000166DA" w:rsidRDefault="008357FE" w:rsidP="008357FE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анализ;    </w:t>
            </w:r>
          </w:p>
          <w:p w:rsidR="008357FE" w:rsidRPr="000166DA" w:rsidRDefault="008357FE" w:rsidP="008357FE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систематизация;      </w:t>
            </w:r>
          </w:p>
          <w:p w:rsidR="008357FE" w:rsidRPr="000166DA" w:rsidRDefault="008357FE" w:rsidP="008357FE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color w:val="000000"/>
                <w:sz w:val="24"/>
                <w:szCs w:val="24"/>
              </w:rPr>
              <w:t>мыслительный эксперимент;</w:t>
            </w:r>
          </w:p>
          <w:p w:rsidR="008357FE" w:rsidRPr="000166DA" w:rsidRDefault="008357FE" w:rsidP="008357FE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практическая работа;  </w:t>
            </w:r>
          </w:p>
          <w:p w:rsidR="008357FE" w:rsidRPr="000166DA" w:rsidRDefault="008357FE" w:rsidP="008357FE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усвоение информации с помощью компьютера; </w:t>
            </w:r>
          </w:p>
          <w:p w:rsidR="008357FE" w:rsidRPr="000166DA" w:rsidRDefault="008357FE" w:rsidP="008357FE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color w:val="000000"/>
                <w:sz w:val="24"/>
                <w:szCs w:val="24"/>
              </w:rPr>
              <w:t>работа со справочной литературой;</w:t>
            </w:r>
          </w:p>
          <w:p w:rsidR="008357FE" w:rsidRPr="000166DA" w:rsidRDefault="008357FE" w:rsidP="008357FE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color w:val="000000"/>
                <w:sz w:val="24"/>
                <w:szCs w:val="24"/>
              </w:rPr>
              <w:t>работа с дополнительной литературой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57FE" w:rsidRPr="000166DA" w:rsidRDefault="008357FE" w:rsidP="00B24CFE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Коммуникативные УУД:</w:t>
            </w:r>
          </w:p>
          <w:p w:rsidR="008357FE" w:rsidRPr="000166DA" w:rsidRDefault="008357FE" w:rsidP="008357FE">
            <w:pPr>
              <w:numPr>
                <w:ilvl w:val="0"/>
                <w:numId w:val="31"/>
              </w:numPr>
              <w:spacing w:after="0" w:line="240" w:lineRule="auto"/>
              <w:ind w:left="479" w:hanging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отвечать на вопросы, рассуждать, описывать явления, действия и т.п.  </w:t>
            </w:r>
          </w:p>
          <w:p w:rsidR="008357FE" w:rsidRPr="000166DA" w:rsidRDefault="008357FE" w:rsidP="008357FE">
            <w:pPr>
              <w:numPr>
                <w:ilvl w:val="0"/>
                <w:numId w:val="31"/>
              </w:numPr>
              <w:spacing w:after="0" w:line="240" w:lineRule="auto"/>
              <w:ind w:left="479" w:hanging="28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color w:val="000000"/>
                <w:sz w:val="24"/>
                <w:szCs w:val="24"/>
              </w:rPr>
              <w:t>умение выделять главное из прочитанного;</w:t>
            </w:r>
          </w:p>
          <w:p w:rsidR="008357FE" w:rsidRPr="000166DA" w:rsidRDefault="008357FE" w:rsidP="008357FE">
            <w:pPr>
              <w:numPr>
                <w:ilvl w:val="0"/>
                <w:numId w:val="31"/>
              </w:numPr>
              <w:spacing w:after="0" w:line="240" w:lineRule="auto"/>
              <w:ind w:left="477" w:hanging="28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слушать и слышать собеседника, учителя; </w:t>
            </w:r>
          </w:p>
          <w:p w:rsidR="008357FE" w:rsidRPr="000166DA" w:rsidRDefault="008357FE" w:rsidP="008357FE">
            <w:pPr>
              <w:numPr>
                <w:ilvl w:val="0"/>
                <w:numId w:val="31"/>
              </w:numPr>
              <w:spacing w:after="0" w:line="240" w:lineRule="auto"/>
              <w:ind w:left="477" w:hanging="28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задавать вопросы на понимание, обобщение </w:t>
            </w:r>
          </w:p>
        </w:tc>
        <w:tc>
          <w:tcPr>
            <w:tcW w:w="3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57FE" w:rsidRPr="000166DA" w:rsidRDefault="008357FE" w:rsidP="00B24CFE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Личностные УУД:</w:t>
            </w:r>
          </w:p>
          <w:p w:rsidR="008357FE" w:rsidRPr="000166DA" w:rsidRDefault="008357FE" w:rsidP="008357FE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color w:val="000000"/>
                <w:sz w:val="24"/>
                <w:szCs w:val="24"/>
              </w:rPr>
              <w:t>самопознание;</w:t>
            </w:r>
          </w:p>
          <w:p w:rsidR="008357FE" w:rsidRPr="000166DA" w:rsidRDefault="008357FE" w:rsidP="008357FE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color w:val="000000"/>
                <w:sz w:val="24"/>
                <w:szCs w:val="24"/>
              </w:rPr>
              <w:t>самооценка;</w:t>
            </w:r>
          </w:p>
          <w:p w:rsidR="008357FE" w:rsidRPr="000166DA" w:rsidRDefault="008357FE" w:rsidP="008357FE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color w:val="000000"/>
                <w:sz w:val="24"/>
                <w:szCs w:val="24"/>
              </w:rPr>
              <w:t>личная ответственность;</w:t>
            </w:r>
          </w:p>
          <w:p w:rsidR="008357FE" w:rsidRPr="000166DA" w:rsidRDefault="008357FE" w:rsidP="008357FE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color w:val="000000"/>
                <w:sz w:val="24"/>
                <w:szCs w:val="24"/>
              </w:rPr>
              <w:t>адекватное реагирование на трудности</w:t>
            </w:r>
          </w:p>
        </w:tc>
      </w:tr>
      <w:tr w:rsidR="008357FE" w:rsidTr="00B24CFE">
        <w:trPr>
          <w:trHeight w:val="250"/>
        </w:trPr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8357FE" w:rsidRPr="000166DA" w:rsidRDefault="008357FE" w:rsidP="00B24CFE">
            <w:pPr>
              <w:spacing w:after="0" w:line="240" w:lineRule="auto"/>
              <w:ind w:right="-59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166DA">
              <w:rPr>
                <w:rFonts w:ascii="Times New Roman" w:hAnsi="Times New Roman"/>
                <w:b/>
                <w:i/>
                <w:sz w:val="24"/>
                <w:szCs w:val="24"/>
              </w:rPr>
              <w:t>№</w:t>
            </w:r>
          </w:p>
          <w:p w:rsidR="008357FE" w:rsidRPr="000166DA" w:rsidRDefault="008357FE" w:rsidP="00B24CFE">
            <w:pPr>
              <w:spacing w:after="0" w:line="240" w:lineRule="auto"/>
              <w:ind w:right="-59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166DA">
              <w:rPr>
                <w:rFonts w:ascii="Times New Roman" w:hAnsi="Times New Roman"/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8357FE" w:rsidRPr="000166DA" w:rsidRDefault="008357FE" w:rsidP="00B24CFE">
            <w:pPr>
              <w:spacing w:after="0" w:line="240" w:lineRule="auto"/>
              <w:ind w:right="-59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   Тема  урока</w:t>
            </w:r>
          </w:p>
          <w:p w:rsidR="008357FE" w:rsidRPr="000166DA" w:rsidRDefault="008357FE" w:rsidP="00B24CFE">
            <w:pPr>
              <w:spacing w:after="0" w:line="240" w:lineRule="auto"/>
              <w:ind w:right="-59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  </w:t>
            </w:r>
          </w:p>
        </w:tc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8357FE" w:rsidRPr="000166DA" w:rsidRDefault="008357FE" w:rsidP="00B24CFE">
            <w:pPr>
              <w:spacing w:after="0" w:line="240" w:lineRule="auto"/>
              <w:ind w:left="-108" w:right="-59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166D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кол-</w:t>
            </w:r>
          </w:p>
          <w:p w:rsidR="008357FE" w:rsidRPr="000166DA" w:rsidRDefault="008357FE" w:rsidP="00B24CFE">
            <w:pPr>
              <w:spacing w:after="0" w:line="240" w:lineRule="auto"/>
              <w:ind w:left="-108" w:right="-59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166D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во</w:t>
            </w:r>
          </w:p>
          <w:p w:rsidR="008357FE" w:rsidRPr="000166DA" w:rsidRDefault="008357FE" w:rsidP="00B24CFE">
            <w:pPr>
              <w:spacing w:after="0" w:line="240" w:lineRule="auto"/>
              <w:ind w:left="-108" w:right="-59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166D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часов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357FE" w:rsidRPr="000166DA" w:rsidRDefault="008357FE" w:rsidP="00B24CFE">
            <w:pPr>
              <w:spacing w:after="0" w:line="240" w:lineRule="auto"/>
              <w:ind w:right="-59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166D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   дата</w:t>
            </w:r>
          </w:p>
        </w:tc>
        <w:tc>
          <w:tcPr>
            <w:tcW w:w="369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8357FE" w:rsidRPr="000166DA" w:rsidRDefault="008357FE" w:rsidP="00B24CFE">
            <w:pPr>
              <w:spacing w:after="0" w:line="240" w:lineRule="auto"/>
              <w:ind w:left="-108" w:right="-598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166D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</w:t>
            </w:r>
            <w:r w:rsidRPr="000166D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своение предметных знаний </w:t>
            </w:r>
          </w:p>
          <w:p w:rsidR="008357FE" w:rsidRPr="000166DA" w:rsidRDefault="008357FE" w:rsidP="00B24CFE">
            <w:pPr>
              <w:spacing w:after="0" w:line="240" w:lineRule="auto"/>
              <w:ind w:left="-20" w:right="-598" w:hanging="142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166D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    (базовые понятия)</w:t>
            </w:r>
          </w:p>
        </w:tc>
        <w:tc>
          <w:tcPr>
            <w:tcW w:w="368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8357FE" w:rsidRPr="000166DA" w:rsidRDefault="008357FE" w:rsidP="00B24CFE">
            <w:pPr>
              <w:spacing w:after="0" w:line="240" w:lineRule="auto"/>
              <w:ind w:right="-598" w:hanging="10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166D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В</w:t>
            </w:r>
            <w:r w:rsidRPr="000166D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ид деятельности  </w:t>
            </w:r>
          </w:p>
          <w:p w:rsidR="008357FE" w:rsidRPr="000166DA" w:rsidRDefault="008357FE" w:rsidP="00B24CFE">
            <w:pPr>
              <w:spacing w:after="0" w:line="240" w:lineRule="auto"/>
              <w:ind w:right="-598" w:hanging="10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166D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   </w:t>
            </w:r>
            <w:r w:rsidRPr="000166D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обучающихся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8357FE" w:rsidRPr="000166DA" w:rsidRDefault="008357FE" w:rsidP="00B24CFE">
            <w:pPr>
              <w:spacing w:after="0" w:line="240" w:lineRule="auto"/>
              <w:ind w:right="-598" w:hanging="72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166DA">
              <w:rPr>
                <w:rFonts w:ascii="Times New Roman" w:hAnsi="Times New Roman"/>
                <w:b/>
                <w:i/>
                <w:sz w:val="24"/>
                <w:szCs w:val="24"/>
              </w:rPr>
              <w:t>оборудование</w:t>
            </w:r>
          </w:p>
          <w:p w:rsidR="008357FE" w:rsidRPr="000166DA" w:rsidRDefault="008357FE" w:rsidP="00B24CFE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166DA">
              <w:rPr>
                <w:rFonts w:ascii="Times New Roman" w:hAnsi="Times New Roman"/>
                <w:b/>
                <w:i/>
                <w:sz w:val="24"/>
                <w:szCs w:val="24"/>
              </w:rPr>
              <w:t>урока</w:t>
            </w:r>
          </w:p>
          <w:p w:rsidR="008357FE" w:rsidRPr="000166DA" w:rsidRDefault="008357FE" w:rsidP="00B24CFE">
            <w:pPr>
              <w:spacing w:after="0" w:line="240" w:lineRule="auto"/>
              <w:ind w:right="-598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8357FE" w:rsidRPr="000166DA" w:rsidRDefault="008357FE" w:rsidP="00B24CFE">
            <w:pPr>
              <w:spacing w:after="0" w:line="240" w:lineRule="auto"/>
              <w:ind w:right="-598" w:hanging="10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166DA">
              <w:rPr>
                <w:rFonts w:ascii="Times New Roman" w:hAnsi="Times New Roman"/>
                <w:b/>
                <w:i/>
                <w:sz w:val="24"/>
                <w:szCs w:val="24"/>
              </w:rPr>
              <w:t>педагоги</w:t>
            </w:r>
          </w:p>
          <w:p w:rsidR="008357FE" w:rsidRPr="000166DA" w:rsidRDefault="008357FE" w:rsidP="00B24CFE">
            <w:pPr>
              <w:spacing w:after="0" w:line="240" w:lineRule="auto"/>
              <w:ind w:right="-598" w:hanging="10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166DA">
              <w:rPr>
                <w:rFonts w:ascii="Times New Roman" w:hAnsi="Times New Roman"/>
                <w:b/>
                <w:i/>
                <w:sz w:val="24"/>
                <w:szCs w:val="24"/>
              </w:rPr>
              <w:t>ческая</w:t>
            </w:r>
          </w:p>
          <w:p w:rsidR="008357FE" w:rsidRPr="000166DA" w:rsidRDefault="008357FE" w:rsidP="00B24CFE">
            <w:pPr>
              <w:spacing w:after="0" w:line="240" w:lineRule="auto"/>
              <w:ind w:right="-59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166DA">
              <w:rPr>
                <w:rFonts w:ascii="Times New Roman" w:hAnsi="Times New Roman"/>
                <w:b/>
                <w:i/>
                <w:sz w:val="24"/>
                <w:szCs w:val="24"/>
              </w:rPr>
              <w:t>технология</w:t>
            </w: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8357FE" w:rsidRPr="000166DA" w:rsidRDefault="008357FE" w:rsidP="00B24CFE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b/>
                <w:i/>
                <w:sz w:val="24"/>
                <w:szCs w:val="24"/>
              </w:rPr>
              <w:t>тип урока</w:t>
            </w:r>
          </w:p>
        </w:tc>
      </w:tr>
      <w:tr w:rsidR="008357FE" w:rsidTr="00B24CFE">
        <w:trPr>
          <w:trHeight w:val="565"/>
        </w:trPr>
        <w:tc>
          <w:tcPr>
            <w:tcW w:w="5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57FE" w:rsidRPr="000166DA" w:rsidRDefault="008357FE" w:rsidP="00B24CFE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57FE" w:rsidRPr="000166DA" w:rsidRDefault="008357FE" w:rsidP="00B24CFE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57FE" w:rsidRPr="000166DA" w:rsidRDefault="008357FE" w:rsidP="00B24CFE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57FE" w:rsidRPr="000166DA" w:rsidRDefault="008357FE" w:rsidP="00B24CFE">
            <w:pPr>
              <w:spacing w:after="0" w:line="240" w:lineRule="auto"/>
              <w:ind w:right="-59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166DA">
              <w:rPr>
                <w:rFonts w:ascii="Times New Roman" w:hAnsi="Times New Roman"/>
                <w:b/>
                <w:i/>
                <w:sz w:val="24"/>
                <w:szCs w:val="24"/>
              </w:rPr>
              <w:t>план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57FE" w:rsidRPr="000166DA" w:rsidRDefault="008357FE" w:rsidP="00B24CFE">
            <w:pPr>
              <w:spacing w:after="0" w:line="240" w:lineRule="auto"/>
              <w:ind w:left="-108" w:right="-598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166D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факт</w:t>
            </w:r>
          </w:p>
        </w:tc>
        <w:tc>
          <w:tcPr>
            <w:tcW w:w="36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57FE" w:rsidRPr="000166DA" w:rsidRDefault="008357FE" w:rsidP="00B24CFE">
            <w:pPr>
              <w:spacing w:after="0" w:line="240" w:lineRule="auto"/>
              <w:ind w:left="-108" w:right="-59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57FE" w:rsidRPr="000166DA" w:rsidRDefault="008357FE" w:rsidP="00B24CFE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57FE" w:rsidRPr="000166DA" w:rsidRDefault="008357FE" w:rsidP="00B24CFE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57FE" w:rsidRPr="000166DA" w:rsidRDefault="008357FE" w:rsidP="00B24CFE">
            <w:pPr>
              <w:spacing w:after="0" w:line="240" w:lineRule="auto"/>
              <w:ind w:right="-598"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57FE" w:rsidRPr="000166DA" w:rsidRDefault="008357FE" w:rsidP="00B24C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7FE" w:rsidTr="00B24CFE">
        <w:trPr>
          <w:trHeight w:val="345"/>
        </w:trPr>
        <w:tc>
          <w:tcPr>
            <w:tcW w:w="15701" w:type="dxa"/>
            <w:gridSpan w:val="1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Раздел 1 «Творческая проектная деятельность» (4 часа)</w:t>
            </w:r>
          </w:p>
          <w:p w:rsidR="008357FE" w:rsidRPr="00E111AE" w:rsidRDefault="008357FE" w:rsidP="00B24CFE">
            <w:pPr>
              <w:spacing w:after="0" w:line="240" w:lineRule="auto"/>
              <w:ind w:left="72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357FE" w:rsidTr="00B24CFE">
        <w:trPr>
          <w:trHeight w:val="345"/>
        </w:trPr>
        <w:tc>
          <w:tcPr>
            <w:tcW w:w="15701" w:type="dxa"/>
            <w:gridSpan w:val="1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57FE" w:rsidRPr="000166DA" w:rsidRDefault="008357FE" w:rsidP="00B24CFE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7FE" w:rsidTr="00B24CFE">
        <w:trPr>
          <w:trHeight w:val="462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357FE" w:rsidRPr="000166DA" w:rsidRDefault="008357FE" w:rsidP="00B24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357FE" w:rsidRPr="000166DA" w:rsidRDefault="008357FE" w:rsidP="00B24C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 xml:space="preserve">Вводный инструктаж по т/б. </w:t>
            </w:r>
            <w:r>
              <w:rPr>
                <w:rFonts w:ascii="Times New Roman" w:hAnsi="Times New Roman"/>
                <w:sz w:val="24"/>
                <w:szCs w:val="24"/>
              </w:rPr>
              <w:t>Понятие о творческих проектах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57FE" w:rsidRPr="000166DA" w:rsidRDefault="008357FE" w:rsidP="00B24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57FE" w:rsidRPr="000166DA" w:rsidRDefault="008357FE" w:rsidP="00B24CFE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57FE" w:rsidRPr="000166DA" w:rsidRDefault="008357FE" w:rsidP="00B24CFE">
            <w:pPr>
              <w:spacing w:after="0" w:line="240" w:lineRule="auto"/>
              <w:ind w:right="-598"/>
              <w:rPr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357FE" w:rsidRPr="000166DA" w:rsidRDefault="008357FE" w:rsidP="00B24C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 xml:space="preserve">Технология как дисциплина и как наука.  Цель и задачи изучения предмета «Технология» в 5 классе. Содержание предмета. Вводный инструктаж по охране труда. </w:t>
            </w:r>
          </w:p>
          <w:p w:rsidR="008357FE" w:rsidRDefault="008357FE" w:rsidP="00B24C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Краткая формулировка задачи проекта. Постановка проблемы. Звездочка обдумывания. Этапы проектной деятельности.</w:t>
            </w:r>
          </w:p>
          <w:p w:rsidR="008357FE" w:rsidRPr="000166DA" w:rsidRDefault="008357FE" w:rsidP="00B24CFE">
            <w:pPr>
              <w:ind w:right="-598" w:hanging="7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7FE" w:rsidRDefault="008357FE" w:rsidP="00B24CFE">
            <w:pPr>
              <w:spacing w:after="0" w:line="240" w:lineRule="auto"/>
              <w:ind w:right="-598" w:hanging="70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- Ознакомление с правилами пове</w:t>
            </w:r>
          </w:p>
          <w:p w:rsidR="008357FE" w:rsidRDefault="008357FE" w:rsidP="00B24CFE">
            <w:pPr>
              <w:spacing w:after="0" w:line="240" w:lineRule="auto"/>
              <w:ind w:right="-598" w:hanging="70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 xml:space="preserve">дения в мастерской и на рабочем </w:t>
            </w:r>
          </w:p>
          <w:p w:rsidR="008357FE" w:rsidRPr="000166DA" w:rsidRDefault="008357FE" w:rsidP="00B24CFE">
            <w:pPr>
              <w:spacing w:after="0" w:line="240" w:lineRule="auto"/>
              <w:ind w:right="-598" w:hanging="70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месте;</w:t>
            </w:r>
          </w:p>
          <w:p w:rsidR="008357FE" w:rsidRDefault="008357FE" w:rsidP="00B24CFE">
            <w:pPr>
              <w:spacing w:after="0" w:line="240" w:lineRule="auto"/>
              <w:ind w:right="-598" w:hanging="70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- Ознакомление с понятиями «про</w:t>
            </w:r>
          </w:p>
          <w:p w:rsidR="008357FE" w:rsidRDefault="008357FE" w:rsidP="00B24CFE">
            <w:pPr>
              <w:spacing w:after="0" w:line="240" w:lineRule="auto"/>
              <w:ind w:right="-598" w:hanging="70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ект»,«основные компоненты проек</w:t>
            </w:r>
          </w:p>
          <w:p w:rsidR="008357FE" w:rsidRPr="000166DA" w:rsidRDefault="008357FE" w:rsidP="00B24CFE">
            <w:pPr>
              <w:ind w:right="-133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та»,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66DA">
              <w:rPr>
                <w:rFonts w:ascii="Times New Roman" w:hAnsi="Times New Roman"/>
                <w:sz w:val="24"/>
                <w:szCs w:val="24"/>
              </w:rPr>
              <w:t>«этапы проектирования»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357FE" w:rsidRPr="000166DA" w:rsidRDefault="008357FE" w:rsidP="00B24CFE">
            <w:pPr>
              <w:spacing w:after="0" w:line="240" w:lineRule="auto"/>
              <w:ind w:right="-133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к/п «Творческий проект»</w:t>
            </w:r>
          </w:p>
          <w:p w:rsidR="008357FE" w:rsidRPr="000166DA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Pr="000166DA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Pr="000166DA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Pr="000166DA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Pr="000166DA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Pr="000166DA" w:rsidRDefault="008357FE" w:rsidP="00B24CFE">
            <w:pPr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357FE" w:rsidRPr="000166DA" w:rsidRDefault="008357FE" w:rsidP="00B24C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ЗСТ</w:t>
            </w:r>
          </w:p>
          <w:p w:rsidR="008357FE" w:rsidRPr="000166DA" w:rsidRDefault="008357FE" w:rsidP="00B24C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Pr="000166DA" w:rsidRDefault="008357FE" w:rsidP="00B24C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проектного обучения</w:t>
            </w:r>
          </w:p>
          <w:p w:rsidR="008357FE" w:rsidRPr="000166DA" w:rsidRDefault="008357FE" w:rsidP="00B24CFE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Pr="000166DA" w:rsidRDefault="008357FE" w:rsidP="00B24CFE">
            <w:pPr>
              <w:ind w:right="-598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ИКТ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357FE" w:rsidRPr="000166DA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ИНЗ</w:t>
            </w:r>
          </w:p>
          <w:p w:rsidR="008357FE" w:rsidRPr="000166DA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Pr="000166DA" w:rsidRDefault="008357FE" w:rsidP="00B24CFE">
            <w:pPr>
              <w:ind w:right="-111" w:hanging="87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проектного обучения</w:t>
            </w:r>
          </w:p>
        </w:tc>
      </w:tr>
      <w:tr w:rsidR="008357FE" w:rsidTr="00B24CFE">
        <w:trPr>
          <w:trHeight w:val="909"/>
        </w:trPr>
        <w:tc>
          <w:tcPr>
            <w:tcW w:w="5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57FE" w:rsidRPr="000166DA" w:rsidRDefault="008357FE" w:rsidP="00B24C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3-4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57FE" w:rsidRPr="000166DA" w:rsidRDefault="008357FE" w:rsidP="00B24C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Этапы выполнения проекта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7FE" w:rsidRPr="000166DA" w:rsidRDefault="008357FE" w:rsidP="00B24C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7FE" w:rsidRPr="000166DA" w:rsidRDefault="008357FE" w:rsidP="00B24CFE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7FE" w:rsidRPr="000166DA" w:rsidRDefault="008357FE" w:rsidP="00B24CFE">
            <w:pPr>
              <w:spacing w:after="0" w:line="240" w:lineRule="auto"/>
              <w:ind w:right="-598"/>
              <w:rPr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57FE" w:rsidRDefault="008357FE" w:rsidP="00B24C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Планировать алгоритм действий по организации своего рабочего места с установкой на функциональность, удобство, рациональность. </w:t>
            </w:r>
          </w:p>
          <w:p w:rsidR="008357FE" w:rsidRDefault="008357FE" w:rsidP="00B24C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Pr="000166DA" w:rsidRDefault="008357FE" w:rsidP="00B24C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7FE" w:rsidRPr="000166DA" w:rsidRDefault="008357FE" w:rsidP="00B24CFE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Ознакомление с этапами выполнения проекта: Поисковый (подготовительный этап). Технологический (основной) этап. Аналитический (заключительный   этап.)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357FE" w:rsidRPr="000166DA" w:rsidRDefault="008357FE" w:rsidP="00B24CFE">
            <w:pPr>
              <w:spacing w:after="0" w:line="240" w:lineRule="auto"/>
              <w:ind w:right="-133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к/п «Творческий проект»</w:t>
            </w:r>
          </w:p>
          <w:p w:rsidR="008357FE" w:rsidRPr="000166DA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Pr="000166DA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Pr="000166DA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Pr="000166DA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Pr="000166DA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Pr="000166DA" w:rsidRDefault="008357FE" w:rsidP="00B24CFE">
            <w:pPr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57FE" w:rsidRPr="000166DA" w:rsidRDefault="008357FE" w:rsidP="00B24C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ЗСТ</w:t>
            </w:r>
          </w:p>
          <w:p w:rsidR="008357FE" w:rsidRPr="000166DA" w:rsidRDefault="008357FE" w:rsidP="00B24C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Pr="000166DA" w:rsidRDefault="008357FE" w:rsidP="00B24C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проектного обучения</w:t>
            </w:r>
          </w:p>
          <w:p w:rsidR="008357FE" w:rsidRPr="000166DA" w:rsidRDefault="008357FE" w:rsidP="00B24CFE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Pr="000166DA" w:rsidRDefault="008357FE" w:rsidP="00B24CFE">
            <w:pPr>
              <w:ind w:right="-598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ИКТ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57FE" w:rsidRPr="000166DA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ИНЗ</w:t>
            </w:r>
          </w:p>
          <w:p w:rsidR="008357FE" w:rsidRPr="000166DA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Pr="000166DA" w:rsidRDefault="008357FE" w:rsidP="00B24CFE">
            <w:pPr>
              <w:ind w:right="-111" w:hanging="87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проектного обучения</w:t>
            </w:r>
          </w:p>
        </w:tc>
      </w:tr>
      <w:tr w:rsidR="008357FE" w:rsidTr="00B24CFE">
        <w:tc>
          <w:tcPr>
            <w:tcW w:w="157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57FE" w:rsidRPr="000166DA" w:rsidRDefault="008357FE" w:rsidP="00B24CFE">
            <w:pPr>
              <w:spacing w:after="0" w:line="240" w:lineRule="auto"/>
              <w:ind w:left="72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Раздел: 2 « Оформление интерьера» (5 часов)</w:t>
            </w:r>
          </w:p>
          <w:p w:rsidR="008357FE" w:rsidRPr="00E111AE" w:rsidRDefault="008357FE" w:rsidP="00B24CFE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8357FE" w:rsidTr="00B24CFE">
        <w:tc>
          <w:tcPr>
            <w:tcW w:w="157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57FE" w:rsidRPr="000166DA" w:rsidRDefault="008357FE" w:rsidP="00B24CFE">
            <w:pPr>
              <w:spacing w:after="0" w:line="240" w:lineRule="auto"/>
              <w:ind w:right="-1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</w:t>
            </w:r>
          </w:p>
        </w:tc>
      </w:tr>
      <w:tr w:rsidR="008357FE" w:rsidTr="00B24CFE">
        <w:trPr>
          <w:trHeight w:val="2659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5-6</w:t>
            </w:r>
          </w:p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Pr="000166DA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357FE" w:rsidRDefault="008357FE" w:rsidP="00B24C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 xml:space="preserve">Интерьер </w:t>
            </w:r>
            <w:r>
              <w:rPr>
                <w:rFonts w:ascii="Times New Roman" w:hAnsi="Times New Roman"/>
                <w:sz w:val="24"/>
                <w:szCs w:val="24"/>
              </w:rPr>
              <w:t>и планировка кухни</w:t>
            </w:r>
          </w:p>
          <w:p w:rsidR="008357FE" w:rsidRDefault="008357FE" w:rsidP="00B24C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Pr="000166DA" w:rsidRDefault="008357FE" w:rsidP="00B24C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57FE" w:rsidRDefault="008357FE" w:rsidP="00B24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8357FE" w:rsidRDefault="008357FE" w:rsidP="00B24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Pr="000166DA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357FE" w:rsidRPr="000166DA" w:rsidRDefault="008357FE" w:rsidP="00B24CFE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357FE" w:rsidRPr="000166DA" w:rsidRDefault="008357FE" w:rsidP="00B24CFE">
            <w:pPr>
              <w:spacing w:after="0" w:line="240" w:lineRule="auto"/>
              <w:ind w:right="-598"/>
              <w:rPr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7FE" w:rsidRDefault="008357FE" w:rsidP="00B24C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 xml:space="preserve">Создание интерьера кухни с учетом </w:t>
            </w:r>
            <w:r>
              <w:rPr>
                <w:rFonts w:ascii="Times New Roman" w:hAnsi="Times New Roman"/>
                <w:sz w:val="24"/>
                <w:szCs w:val="24"/>
              </w:rPr>
              <w:t>санитарно-гигиенических требова</w:t>
            </w:r>
            <w:r w:rsidRPr="000166DA">
              <w:rPr>
                <w:rFonts w:ascii="Times New Roman" w:hAnsi="Times New Roman"/>
                <w:sz w:val="24"/>
                <w:szCs w:val="24"/>
              </w:rPr>
              <w:t>ний. Разделение кухни на зону для приготовления пищи и зону столовой. Оборудование кухни и его рациональное размещение в интерьере. Декоративное оформл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0166DA">
              <w:rPr>
                <w:rFonts w:ascii="Times New Roman" w:hAnsi="Times New Roman"/>
                <w:sz w:val="24"/>
                <w:szCs w:val="24"/>
              </w:rPr>
              <w:t>ние кухн</w:t>
            </w:r>
            <w:r>
              <w:rPr>
                <w:rFonts w:ascii="Times New Roman" w:hAnsi="Times New Roman"/>
                <w:sz w:val="24"/>
                <w:szCs w:val="24"/>
              </w:rPr>
              <w:t>и.</w:t>
            </w:r>
          </w:p>
          <w:p w:rsidR="008357FE" w:rsidRPr="000166DA" w:rsidRDefault="008357FE" w:rsidP="00B24C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7FE" w:rsidRPr="000166DA" w:rsidRDefault="008357FE" w:rsidP="00B24CFE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- Участие в беседе по теме;</w:t>
            </w:r>
          </w:p>
          <w:p w:rsidR="008357FE" w:rsidRPr="000166DA" w:rsidRDefault="008357FE" w:rsidP="00B24CFE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 xml:space="preserve">- Усвоение основных определений и </w:t>
            </w:r>
          </w:p>
          <w:p w:rsidR="008357FE" w:rsidRPr="000166DA" w:rsidRDefault="008357FE" w:rsidP="00B24CFE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понятий по теме;</w:t>
            </w:r>
          </w:p>
          <w:p w:rsidR="008357FE" w:rsidRDefault="008357FE" w:rsidP="00B24CFE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- Выполнение эскиза кухни-столо</w:t>
            </w:r>
          </w:p>
          <w:p w:rsidR="008357FE" w:rsidRDefault="008357FE" w:rsidP="00B24CFE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0166DA">
              <w:rPr>
                <w:rFonts w:ascii="Times New Roman" w:hAnsi="Times New Roman"/>
                <w:sz w:val="24"/>
                <w:szCs w:val="24"/>
              </w:rPr>
              <w:t>ой</w:t>
            </w:r>
          </w:p>
          <w:p w:rsidR="008357FE" w:rsidRPr="000166DA" w:rsidRDefault="008357FE" w:rsidP="00B24CFE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- Ознакомление с историей СВЧ-печи;</w:t>
            </w:r>
          </w:p>
          <w:p w:rsidR="008357FE" w:rsidRDefault="008357FE" w:rsidP="00B24CFE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 xml:space="preserve">- Поиск информации в Интернете </w:t>
            </w:r>
          </w:p>
          <w:p w:rsidR="008357FE" w:rsidRPr="000166DA" w:rsidRDefault="008357FE" w:rsidP="00B24CFE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об уходе за холодильником</w:t>
            </w:r>
          </w:p>
          <w:p w:rsidR="008357FE" w:rsidRDefault="008357FE" w:rsidP="00B24CFE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- Соблюдение правил ТБ</w:t>
            </w:r>
          </w:p>
          <w:p w:rsidR="008357FE" w:rsidRPr="000166DA" w:rsidRDefault="008357FE" w:rsidP="00B24CFE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357FE" w:rsidRPr="000166DA" w:rsidRDefault="008357FE" w:rsidP="00B24CFE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357FE" w:rsidRPr="008850A3" w:rsidRDefault="008357FE" w:rsidP="00B24CFE">
            <w:pPr>
              <w:spacing w:after="0" w:line="240" w:lineRule="auto"/>
              <w:ind w:right="-598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изучения новых   знании 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7FE" w:rsidRPr="000166DA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  <w:p w:rsidR="008357FE" w:rsidRPr="000166DA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Pr="000166DA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Pr="000166DA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ind w:right="-111" w:hanging="87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ind w:right="-111" w:hanging="87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ind w:right="-111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Pr="000166DA" w:rsidRDefault="008357FE" w:rsidP="00B24CFE">
            <w:pPr>
              <w:spacing w:after="0" w:line="240" w:lineRule="auto"/>
              <w:ind w:right="-111" w:hanging="8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7FE" w:rsidTr="00B24CFE">
        <w:trPr>
          <w:trHeight w:val="2589"/>
        </w:trPr>
        <w:tc>
          <w:tcPr>
            <w:tcW w:w="5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7-8</w:t>
            </w:r>
          </w:p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8357FE" w:rsidRDefault="008357FE" w:rsidP="00B24C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57FE" w:rsidRDefault="008357FE" w:rsidP="00B24C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Бытовые электроприборы на кухне</w:t>
            </w:r>
          </w:p>
          <w:p w:rsidR="008357FE" w:rsidRDefault="008357FE" w:rsidP="00B24C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Пример творческого проекта «Планирование кухни»</w:t>
            </w:r>
          </w:p>
          <w:p w:rsidR="008357FE" w:rsidRPr="000166DA" w:rsidRDefault="008357FE" w:rsidP="00B24C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7FE" w:rsidRDefault="008357FE" w:rsidP="00B24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8357FE" w:rsidRDefault="008357FE" w:rsidP="00B24C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357FE" w:rsidRPr="000166DA" w:rsidRDefault="008357FE" w:rsidP="00B24CF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357FE" w:rsidRPr="000166DA" w:rsidRDefault="008357FE" w:rsidP="00B24CFE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57FE" w:rsidRPr="000166DA" w:rsidRDefault="008357FE" w:rsidP="00B24CFE">
            <w:pPr>
              <w:spacing w:after="0" w:line="240" w:lineRule="auto"/>
              <w:ind w:right="-598"/>
              <w:rPr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7FE" w:rsidRDefault="008357FE" w:rsidP="00B24C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Изучить эргономические, санитарно-гигиенические, эстетические требования к интерьеру.</w:t>
            </w:r>
          </w:p>
          <w:p w:rsidR="008357FE" w:rsidRDefault="008357FE" w:rsidP="00B24C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Планировать алгоритм действий по организации выполнения творческого проекта.</w:t>
            </w:r>
          </w:p>
          <w:p w:rsidR="008357FE" w:rsidRPr="000166DA" w:rsidRDefault="008357FE" w:rsidP="00B24C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57FE" w:rsidRDefault="008357FE" w:rsidP="00B24CFE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Ознакомиться с бытовыми помощниками на кухне Изучить потребности в бытовых электроприборах на кухне.</w:t>
            </w:r>
          </w:p>
          <w:p w:rsidR="008357FE" w:rsidRDefault="008357FE" w:rsidP="00B24CFE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различные источники информаций при выполнении проекта.</w:t>
            </w:r>
          </w:p>
          <w:p w:rsidR="008357FE" w:rsidRPr="000166DA" w:rsidRDefault="008357FE" w:rsidP="00B24CFE">
            <w:pPr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357FE" w:rsidRPr="000166DA" w:rsidRDefault="008357FE" w:rsidP="00B24CFE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57FE" w:rsidRDefault="008357FE" w:rsidP="00B24CFE">
            <w:pPr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7FE" w:rsidRDefault="008357FE" w:rsidP="00B24CFE">
            <w:pPr>
              <w:spacing w:after="0" w:line="240" w:lineRule="auto"/>
              <w:ind w:right="-111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ind w:right="-111" w:hanging="8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Лабораторная работа</w:t>
            </w:r>
          </w:p>
          <w:p w:rsidR="008357FE" w:rsidRDefault="008357FE" w:rsidP="00B24CFE">
            <w:pPr>
              <w:spacing w:after="0" w:line="240" w:lineRule="auto"/>
              <w:ind w:right="-111" w:hanging="87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ind w:right="-111" w:hanging="87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ind w:right="-111" w:hanging="87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ind w:right="-111" w:hanging="87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ind w:right="-111" w:hanging="87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ind w:right="-111" w:hanging="8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 тельная работа</w:t>
            </w:r>
          </w:p>
          <w:p w:rsidR="008357FE" w:rsidRDefault="008357FE" w:rsidP="00B24CFE">
            <w:pPr>
              <w:spacing w:after="0" w:line="240" w:lineRule="auto"/>
              <w:ind w:right="-111" w:hanging="87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ind w:right="-111" w:hanging="87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ind w:right="-111" w:hanging="8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7FE" w:rsidTr="00B24CFE">
        <w:tc>
          <w:tcPr>
            <w:tcW w:w="157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                                     Раздел:3  «Создание изделий из древесины ,металлов и пластмасс: (20час)</w:t>
            </w:r>
          </w:p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tbl>
            <w:tblPr>
              <w:tblW w:w="1570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516"/>
              <w:gridCol w:w="2251"/>
              <w:gridCol w:w="549"/>
              <w:gridCol w:w="711"/>
              <w:gridCol w:w="711"/>
              <w:gridCol w:w="3712"/>
              <w:gridCol w:w="3660"/>
              <w:gridCol w:w="1440"/>
              <w:gridCol w:w="1138"/>
              <w:gridCol w:w="1013"/>
            </w:tblGrid>
            <w:tr w:rsidR="008357FE" w:rsidRPr="000166DA" w:rsidTr="00B24CFE">
              <w:tc>
                <w:tcPr>
                  <w:tcW w:w="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8357FE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10-11</w:t>
                  </w:r>
                </w:p>
                <w:p w:rsidR="008357FE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12-13</w:t>
                  </w:r>
                </w:p>
                <w:p w:rsidR="008357FE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Pr="000166DA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Оборудование рабочего места учащегося и планирование работ по созданию изделий из древесины.</w:t>
                  </w: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Pr="000166DA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Графическое изображение изделия и его разметка на заготовке.</w:t>
                  </w:r>
                </w:p>
              </w:tc>
              <w:tc>
                <w:tcPr>
                  <w:tcW w:w="5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Pr="000166DA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Древесина, свойства и обл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асти при</w:t>
                  </w: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менения. Пиломатериалы, свойства и области применения. Виды древесных материалов, свойства и области применения. Пороки древесины. Отходы древесины и их рациональное использование.</w:t>
                  </w: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Pr="00EA3D11" w:rsidRDefault="008357FE" w:rsidP="00B24C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64" w:firstLine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Рабочее место обучающегося. Сто</w:t>
                  </w:r>
                  <w:r w:rsidRPr="00EA3D11">
                    <w:rPr>
                      <w:rFonts w:ascii="Times New Roman" w:hAnsi="Times New Roman"/>
                      <w:sz w:val="24"/>
                      <w:szCs w:val="24"/>
                    </w:rPr>
                    <w:t>лярный или универсальный ве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рстак. Ручные инструменты и при</w:t>
                  </w:r>
                  <w:r w:rsidRPr="00EA3D11">
                    <w:rPr>
                      <w:rFonts w:ascii="Times New Roman" w:hAnsi="Times New Roman"/>
                      <w:sz w:val="24"/>
                      <w:szCs w:val="24"/>
                    </w:rPr>
                    <w:t>способления. Планирование создания изделий.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left="-64" w:firstLine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8357FE" w:rsidRPr="000166DA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- Участие в беседе по теме;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 xml:space="preserve">- Усвоение основных операций и </w:t>
                  </w:r>
                </w:p>
                <w:p w:rsidR="008357FE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понятий по теме;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- Поиск информации в Интернете о пиломатериалах и древесных материалов</w:t>
                  </w:r>
                </w:p>
                <w:p w:rsidR="008357FE" w:rsidRDefault="008357FE" w:rsidP="00B24CFE">
                  <w:pPr>
                    <w:spacing w:after="0" w:line="240" w:lineRule="auto"/>
                    <w:ind w:right="-595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ind w:right="-595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ind w:right="-595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ind w:right="-595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ind w:right="-595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ind w:right="-59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Ознакомиться с графическими изображениями деталей. Эскиз,</w:t>
                  </w:r>
                </w:p>
                <w:p w:rsidR="008357FE" w:rsidRDefault="008357FE" w:rsidP="00B24CFE">
                  <w:pPr>
                    <w:spacing w:after="0" w:line="240" w:lineRule="auto"/>
                    <w:ind w:right="-59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Технический рисунок и чертёж.</w:t>
                  </w:r>
                </w:p>
                <w:p w:rsidR="008357FE" w:rsidRDefault="008357FE" w:rsidP="00B24CFE">
                  <w:pPr>
                    <w:spacing w:after="0" w:line="240" w:lineRule="auto"/>
                    <w:ind w:right="-59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Основные линии, используемые в 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right="-59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чертежах.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8357FE" w:rsidRPr="000166DA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ЗСТ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ИКТ</w:t>
                  </w:r>
                </w:p>
              </w:tc>
              <w:tc>
                <w:tcPr>
                  <w:tcW w:w="10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8357FE" w:rsidRPr="000166DA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ФНУ</w:t>
                  </w:r>
                </w:p>
                <w:p w:rsidR="008357FE" w:rsidRDefault="008357FE" w:rsidP="00B24CFE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Комбин.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урок</w:t>
                  </w:r>
                </w:p>
              </w:tc>
            </w:tr>
            <w:tr w:rsidR="008357FE" w:rsidRPr="000166DA" w:rsidTr="00B24CFE">
              <w:tc>
                <w:tcPr>
                  <w:tcW w:w="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14-15</w:t>
                  </w:r>
                </w:p>
                <w:p w:rsidR="008357FE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16-17</w:t>
                  </w: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18-19</w:t>
                  </w: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20-21</w:t>
                  </w: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Pr="000166DA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22-23</w:t>
                  </w:r>
                </w:p>
              </w:tc>
              <w:tc>
                <w:tcPr>
                  <w:tcW w:w="22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Древесина и древесные материалы для изготовления изделий.</w:t>
                  </w: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Операции и приёмы пиления древесины при изготовлении изделий.</w:t>
                  </w: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Операциии приемы сверления отверстий в древесине</w:t>
                  </w: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Соединение деталей из древесины гвоздями, шурупами, клеем.</w:t>
                  </w: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Pr="000166DA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Отделка изделий: выпиливание лобзиком, выжигание, зачистка и лакирование.</w:t>
                  </w:r>
                </w:p>
              </w:tc>
              <w:tc>
                <w:tcPr>
                  <w:tcW w:w="5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2</w:t>
                  </w: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Pr="000166DA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A3D11">
                    <w:rPr>
                      <w:rFonts w:ascii="Times New Roman" w:hAnsi="Times New Roman"/>
                      <w:sz w:val="24"/>
                      <w:szCs w:val="24"/>
                    </w:rPr>
                    <w:t xml:space="preserve"> Технологический процес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с, технологические операции. По</w:t>
                  </w:r>
                  <w:r w:rsidRPr="00EA3D11">
                    <w:rPr>
                      <w:rFonts w:ascii="Times New Roman" w:hAnsi="Times New Roman"/>
                      <w:sz w:val="24"/>
                      <w:szCs w:val="24"/>
                    </w:rPr>
                    <w:t>нятия «заготовка», «деталь», «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изделие».</w:t>
                  </w: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Инструменты для пиления древесины.Техника пиления древесины поперек и вдоль волокон. Правила безопасного труда при разметке и пилении.</w:t>
                  </w: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Сверление как технологическая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 xml:space="preserve">операция. Глухие и сквозные отверстии. Сверла, их устройства. Коловорот и дрель, назначение и устройство. </w:t>
                  </w: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Последовательность сверления</w:t>
                  </w: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глухих и сквозных отверстии</w:t>
                  </w: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Соединение деталей из древесины шурупами. Виды шурупов. Технология склеивания деталей из древесины.</w:t>
                  </w: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Pr="000166DA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Технологический процесс художественно-при</w:t>
                  </w:r>
                  <w:r w:rsidRPr="007160C5">
                    <w:rPr>
                      <w:rFonts w:ascii="Times New Roman" w:hAnsi="Times New Roman"/>
                      <w:sz w:val="24"/>
                      <w:szCs w:val="24"/>
                    </w:rPr>
                    <w:t>кладной обработки материалов. Выпиливание контуров фигур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60C5">
                    <w:rPr>
                      <w:rFonts w:ascii="Times New Roman" w:hAnsi="Times New Roman"/>
                      <w:sz w:val="24"/>
                      <w:szCs w:val="24"/>
                    </w:rPr>
                    <w:t>лобзиком. Материалы, инст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рументы и приспособления</w:t>
                  </w:r>
                </w:p>
              </w:tc>
              <w:tc>
                <w:tcPr>
                  <w:tcW w:w="36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8357FE" w:rsidRPr="000166DA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- Участие в  б</w:t>
                  </w: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еседе по теме;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 xml:space="preserve">- Усвоение основных операций и 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понятий по теме;</w:t>
                  </w: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- </w:t>
                  </w: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Соблюдение правил ТБ</w:t>
                  </w: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Знать правила безопасного труда.</w:t>
                  </w: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Знать правила безопасной работы.</w:t>
                  </w: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Pr="000166DA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Участие в беседе по теме;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 xml:space="preserve">- Усвоение основных определений и 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понятий по теме;</w:t>
                  </w: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- Поиск информации в Интернете о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видах художественной обработки материалов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8357FE" w:rsidRPr="000166DA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ЗСТ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ИКТ</w:t>
                  </w:r>
                </w:p>
              </w:tc>
              <w:tc>
                <w:tcPr>
                  <w:tcW w:w="10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8357FE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ФНУ</w:t>
                  </w:r>
                </w:p>
                <w:p w:rsidR="008357FE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ЛР</w:t>
                  </w:r>
                </w:p>
                <w:p w:rsidR="008357FE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Комбин.</w:t>
                  </w:r>
                </w:p>
                <w:p w:rsidR="008357FE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Урок</w:t>
                  </w:r>
                </w:p>
                <w:p w:rsidR="008357FE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ФНУ</w:t>
                  </w:r>
                </w:p>
                <w:p w:rsidR="008357FE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</w:t>
                  </w:r>
                </w:p>
                <w:p w:rsidR="008357FE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Pr="000166DA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tbl>
            <w:tblPr>
              <w:tblW w:w="1570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516"/>
              <w:gridCol w:w="2251"/>
              <w:gridCol w:w="568"/>
              <w:gridCol w:w="692"/>
              <w:gridCol w:w="750"/>
              <w:gridCol w:w="3673"/>
              <w:gridCol w:w="3704"/>
              <w:gridCol w:w="1421"/>
              <w:gridCol w:w="1113"/>
              <w:gridCol w:w="1013"/>
            </w:tblGrid>
            <w:tr w:rsidR="008357FE" w:rsidRPr="000166DA" w:rsidTr="00B24CFE">
              <w:tc>
                <w:tcPr>
                  <w:tcW w:w="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8357FE" w:rsidRPr="000166DA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24-25</w:t>
                  </w:r>
                </w:p>
              </w:tc>
              <w:tc>
                <w:tcPr>
                  <w:tcW w:w="2251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8357FE" w:rsidRPr="000166DA" w:rsidRDefault="008357FE" w:rsidP="00B24CFE">
                  <w:pPr>
                    <w:spacing w:after="0" w:line="240" w:lineRule="auto"/>
                    <w:ind w:right="-102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Оборудование рабочего места учащегося и планирование работ по созданию изделий из металлов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и пластмасс.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left="-75" w:right="-102" w:firstLine="75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8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8357FE" w:rsidRPr="000166DA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2</w:t>
                  </w:r>
                </w:p>
              </w:tc>
              <w:tc>
                <w:tcPr>
                  <w:tcW w:w="692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673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8357FE" w:rsidRPr="000166DA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 xml:space="preserve">Металлы и их свойства. 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 xml:space="preserve">Конструкционные металлы и их сплавы. Черные и цветные металлы. </w:t>
                  </w: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Пр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офессии, связанные с добычей и </w:t>
                  </w: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производством металлов. </w:t>
                  </w: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Виды, свойства и способы получения искусственных материалов.  Экологическая безопасность при изготовлении, применении и утилизации искусственных материалов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0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8357FE" w:rsidRPr="000166DA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- Участие в беседе по теме;</w:t>
                  </w:r>
                </w:p>
                <w:p w:rsidR="008357FE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- Усвоение основных определений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 xml:space="preserve"> - Поиск информации в Интернете о видах обработки металлов и искусственных материалов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21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8357FE" w:rsidRPr="000166DA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13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ИКТ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13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357FE" w:rsidRPr="000166DA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КУ</w:t>
                  </w:r>
                </w:p>
              </w:tc>
            </w:tr>
            <w:tr w:rsidR="008357FE" w:rsidRPr="000166DA" w:rsidTr="00B24CFE">
              <w:tc>
                <w:tcPr>
                  <w:tcW w:w="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8357FE" w:rsidRPr="000166DA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26-27</w:t>
                  </w:r>
                </w:p>
              </w:tc>
              <w:tc>
                <w:tcPr>
                  <w:tcW w:w="2251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8357FE" w:rsidRDefault="008357FE" w:rsidP="00B24CFE">
                  <w:pPr>
                    <w:spacing w:after="0" w:line="240" w:lineRule="auto"/>
                    <w:ind w:left="-75" w:right="-102" w:firstLine="75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Операций и приёмы ручной обработки металлических листов ,проволоки и пластмасс.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left="-75" w:right="-102" w:firstLine="75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Pr="000166DA" w:rsidRDefault="008357FE" w:rsidP="00B24CFE">
                  <w:pPr>
                    <w:spacing w:after="0" w:line="240" w:lineRule="auto"/>
                    <w:ind w:left="-75" w:right="-102" w:firstLine="75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8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8357FE" w:rsidRPr="000166DA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92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673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8357FE" w:rsidRPr="000166DA" w:rsidRDefault="008357FE" w:rsidP="00B24CFE">
                  <w:pPr>
                    <w:spacing w:after="0" w:line="240" w:lineRule="auto"/>
                    <w:ind w:right="-102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Проволока. </w:t>
                  </w: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Организация рабочего места. Изготовление деталей по эскизу. Визуальный контроль качества деталей. Выявление дефектов и их устранение. Соблюдение правил безопасности труда.</w:t>
                  </w:r>
                </w:p>
              </w:tc>
              <w:tc>
                <w:tcPr>
                  <w:tcW w:w="370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- Участие в беседе по теме;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 xml:space="preserve">- Усвоение основных определений и 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понятий по теме;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- Выполнение сборки изделий из проволоки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- Соблюдение правил ТБ</w:t>
                  </w:r>
                </w:p>
              </w:tc>
              <w:tc>
                <w:tcPr>
                  <w:tcW w:w="1421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13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ЗСТ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ИКТ</w:t>
                  </w:r>
                </w:p>
              </w:tc>
              <w:tc>
                <w:tcPr>
                  <w:tcW w:w="1013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357FE" w:rsidRPr="000166DA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КУ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ПР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Pr="000166DA" w:rsidRDefault="008357FE" w:rsidP="00B24CFE">
                  <w:pPr>
                    <w:spacing w:after="0" w:line="240" w:lineRule="auto"/>
                    <w:ind w:right="-111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8357FE" w:rsidRPr="000166DA" w:rsidTr="00B24CFE">
              <w:tc>
                <w:tcPr>
                  <w:tcW w:w="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8357FE" w:rsidRPr="000166DA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28-29</w:t>
                  </w:r>
                </w:p>
              </w:tc>
              <w:tc>
                <w:tcPr>
                  <w:tcW w:w="2251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8357FE" w:rsidRDefault="008357FE" w:rsidP="00B24CFE">
                  <w:pPr>
                    <w:spacing w:after="0" w:line="240" w:lineRule="auto"/>
                    <w:ind w:left="-75" w:right="-102" w:firstLine="75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Пример творческого проекта.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left="-75" w:right="-102" w:firstLine="75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8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8357FE" w:rsidRPr="000166DA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92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673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534BD">
                    <w:rPr>
                      <w:rFonts w:ascii="Times New Roman" w:hAnsi="Times New Roman"/>
                      <w:sz w:val="24"/>
                      <w:szCs w:val="24"/>
                    </w:rPr>
                    <w:t>Поисковый (подготовительный) этап: выбор темы проекта, обоснование необходимости изготовления изделия, формулирование требований к проектируемому изделию. Разработка нескольких вариантов изделия и выбор наилучшего.</w:t>
                  </w:r>
                </w:p>
                <w:p w:rsidR="008357FE" w:rsidRPr="007534BD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0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8357FE" w:rsidRPr="007534BD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Pr="007534BD">
                    <w:rPr>
                      <w:rFonts w:ascii="Times New Roman" w:hAnsi="Times New Roman"/>
                      <w:sz w:val="24"/>
                      <w:szCs w:val="24"/>
                    </w:rPr>
                    <w:t xml:space="preserve"> Участие в беседе по теме</w:t>
                  </w:r>
                </w:p>
                <w:p w:rsidR="008357FE" w:rsidRPr="007534BD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534BD">
                    <w:rPr>
                      <w:rFonts w:ascii="Times New Roman" w:hAnsi="Times New Roman"/>
                      <w:sz w:val="24"/>
                      <w:szCs w:val="24"/>
                    </w:rPr>
                    <w:t>- выбор темы проекта</w:t>
                  </w:r>
                </w:p>
                <w:p w:rsidR="008357FE" w:rsidRPr="007534BD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534BD">
                    <w:rPr>
                      <w:rFonts w:ascii="Times New Roman" w:hAnsi="Times New Roman"/>
                      <w:sz w:val="24"/>
                      <w:szCs w:val="24"/>
                    </w:rPr>
                    <w:t>- обоснование выбора изделия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sz w:val="24"/>
                      <w:szCs w:val="24"/>
                      <w:u w:val="single"/>
                    </w:rPr>
                  </w:pPr>
                  <w:r w:rsidRPr="007534BD">
                    <w:rPr>
                      <w:rFonts w:ascii="Times New Roman" w:hAnsi="Times New Roman"/>
                      <w:sz w:val="24"/>
                      <w:szCs w:val="24"/>
                    </w:rPr>
                    <w:t>- разработка вариантов проекта</w:t>
                  </w:r>
                </w:p>
              </w:tc>
              <w:tc>
                <w:tcPr>
                  <w:tcW w:w="1421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13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ИКТ</w:t>
                  </w:r>
                </w:p>
              </w:tc>
              <w:tc>
                <w:tcPr>
                  <w:tcW w:w="1013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357FE" w:rsidRPr="000166DA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КУ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Pr="000166DA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tbl>
            <w:tblPr>
              <w:tblW w:w="1570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516"/>
              <w:gridCol w:w="2251"/>
              <w:gridCol w:w="549"/>
              <w:gridCol w:w="711"/>
              <w:gridCol w:w="711"/>
              <w:gridCol w:w="3690"/>
              <w:gridCol w:w="3726"/>
              <w:gridCol w:w="1396"/>
              <w:gridCol w:w="1138"/>
              <w:gridCol w:w="1013"/>
            </w:tblGrid>
            <w:tr w:rsidR="008357FE" w:rsidRPr="000166DA" w:rsidTr="00B24CFE">
              <w:trPr>
                <w:trHeight w:val="3703"/>
              </w:trPr>
              <w:tc>
                <w:tcPr>
                  <w:tcW w:w="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:rsidR="008357FE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30-31</w:t>
                  </w: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Pr="000166DA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Технология изготовления ткани</w:t>
                  </w: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Pr="007970EF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Pr="000166DA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6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:rsidR="008357FE" w:rsidRDefault="008357FE" w:rsidP="00B24CFE">
                  <w:pPr>
                    <w:pStyle w:val="a8"/>
                    <w:spacing w:before="0" w:beforeAutospacing="0" w:after="0" w:afterAutospacing="0"/>
                    <w:ind w:firstLine="2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68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Классификаци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 текстильных воло</w:t>
                  </w:r>
                  <w:r w:rsidRPr="009868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кон. Способы получения и с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войства натуральных волокон рас</w:t>
                  </w:r>
                  <w:r w:rsidRPr="009868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тительного происхождения. 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зготовление нитей и тканей в ус</w:t>
                  </w:r>
                  <w:r w:rsidRPr="009868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ловиях прядильного, ткацкого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отделочного современного про</w:t>
                  </w:r>
                  <w:r w:rsidRPr="009868C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изводства и в домашних условиях. Основная и уточная нити в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ткан</w:t>
                  </w:r>
                  <w:r w:rsidRPr="009868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и. Ткацкие переплетения: полотняное, саржевое, сатиновое. Лицевая и изнаночная стороны ткани.</w:t>
                  </w:r>
                </w:p>
                <w:p w:rsidR="008357FE" w:rsidRPr="00E93B4A" w:rsidRDefault="008357FE" w:rsidP="00B24CFE">
                  <w:pPr>
                    <w:pStyle w:val="a8"/>
                    <w:spacing w:before="0" w:beforeAutospacing="0" w:after="0" w:afterAutospacing="0"/>
                    <w:ind w:firstLine="2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357FE" w:rsidRPr="000166DA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- Участие в беседе по теме;</w:t>
                  </w:r>
                </w:p>
                <w:p w:rsidR="008357FE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- Усвоение основных определений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 xml:space="preserve"> и понятий по теме;</w:t>
                  </w:r>
                </w:p>
                <w:p w:rsidR="008357FE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- Определение долевой нити в тка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ни</w:t>
                  </w:r>
                </w:p>
                <w:p w:rsidR="008357FE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- Определение лицевой и изнаноч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ной сторон ткани.</w:t>
                  </w:r>
                </w:p>
                <w:p w:rsidR="008357FE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 xml:space="preserve">- Проведение сравнительного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ана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лиза прочности окраски ткани</w:t>
                  </w:r>
                </w:p>
                <w:p w:rsidR="008357FE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- Изучение свойств тканей из хлоп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ка и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льна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- Соблюдение правил ТБ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8357FE" w:rsidRPr="000166DA" w:rsidRDefault="008357FE" w:rsidP="00B24CFE">
                  <w:pPr>
                    <w:spacing w:after="0" w:line="240" w:lineRule="auto"/>
                    <w:ind w:left="-105" w:right="-133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коллекция волокон, образцы переплетений,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КЗ 5-2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 xml:space="preserve">   к/п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«Растительные волокна»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Pr="000166DA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 xml:space="preserve"> «Материало-</w:t>
                  </w:r>
                </w:p>
                <w:p w:rsidR="008357FE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ведение»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ИКТ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развиваю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щего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обучения</w:t>
                  </w:r>
                </w:p>
              </w:tc>
              <w:tc>
                <w:tcPr>
                  <w:tcW w:w="10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8357FE" w:rsidRPr="000166DA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урок-исследо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вание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ЛПР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8357FE" w:rsidRPr="000166DA" w:rsidTr="00B24CFE">
              <w:trPr>
                <w:trHeight w:val="3206"/>
              </w:trPr>
              <w:tc>
                <w:tcPr>
                  <w:tcW w:w="51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8357FE" w:rsidRDefault="008357FE" w:rsidP="00B24CF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32-33</w:t>
                  </w:r>
                </w:p>
              </w:tc>
              <w:tc>
                <w:tcPr>
                  <w:tcW w:w="225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8357FE" w:rsidRDefault="008357FE" w:rsidP="00B24CFE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Текстильные материалы и их свойства.</w:t>
                  </w:r>
                </w:p>
              </w:tc>
              <w:tc>
                <w:tcPr>
                  <w:tcW w:w="54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69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8357FE" w:rsidRPr="009868C3" w:rsidRDefault="008357FE" w:rsidP="00B24CFE">
                  <w:pPr>
                    <w:pStyle w:val="a8"/>
                    <w:ind w:firstLine="2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68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Общие свойства текстил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ьных материалов: физические, эргон</w:t>
                  </w:r>
                  <w:r w:rsidRPr="009868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омические, эстетические, технологические. Виды и свойства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те</w:t>
                  </w:r>
                  <w:r w:rsidRPr="009868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кстильных материалов 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 волокон растительного происхожден</w:t>
                  </w:r>
                  <w:r w:rsidRPr="009868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ия: хлопчатобумажных и льняных тканей, ниток, тесьмы,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лент</w:t>
                  </w:r>
                  <w:r w:rsidRPr="009868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Профессии оператор прядильного производства, ткач.</w:t>
                  </w:r>
                </w:p>
              </w:tc>
              <w:tc>
                <w:tcPr>
                  <w:tcW w:w="372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8357FE" w:rsidRDefault="008357FE" w:rsidP="00B24CFE">
                  <w:pPr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Ознакомить учащихся с физическим-ми ,эргономическими,эстетическими</w:t>
                  </w:r>
                </w:p>
                <w:p w:rsidR="008357FE" w:rsidRDefault="008357FE" w:rsidP="00B24CFE">
                  <w:pPr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технологическими свойствами          тканей: семенное и лубяное волок</w:t>
                  </w:r>
                </w:p>
                <w:p w:rsidR="008357FE" w:rsidRDefault="008357FE" w:rsidP="00B24CFE">
                  <w:pPr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на,Х/б и льняные ткани,</w:t>
                  </w:r>
                </w:p>
                <w:p w:rsidR="008357FE" w:rsidRPr="000166DA" w:rsidRDefault="008357FE" w:rsidP="00B24CFE">
                  <w:pPr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Швейные нитки,тесьма.</w:t>
                  </w: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8357FE" w:rsidRPr="000166DA" w:rsidRDefault="008357FE" w:rsidP="00B24CFE">
                  <w:pPr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357FE" w:rsidRPr="000166DA" w:rsidRDefault="008357FE" w:rsidP="00B24CFE">
                  <w:pPr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1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357FE" w:rsidRPr="000166DA" w:rsidRDefault="008357FE" w:rsidP="00B24CF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8357FE" w:rsidRPr="000166DA" w:rsidTr="00B24CFE">
              <w:tc>
                <w:tcPr>
                  <w:tcW w:w="15701" w:type="dxa"/>
                  <w:gridSpan w:val="1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8357FE" w:rsidRPr="000166DA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8357FE" w:rsidRPr="000166DA" w:rsidTr="00B24CFE">
              <w:tc>
                <w:tcPr>
                  <w:tcW w:w="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8357FE" w:rsidRPr="000166DA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22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8357FE" w:rsidRPr="000166DA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Конструирование швейных изделий</w:t>
                  </w:r>
                </w:p>
              </w:tc>
              <w:tc>
                <w:tcPr>
                  <w:tcW w:w="5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8357FE" w:rsidRPr="000166DA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6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8357FE" w:rsidRPr="00BA51F6" w:rsidRDefault="008357FE" w:rsidP="00B24CFE">
                  <w:pPr>
                    <w:pStyle w:val="a8"/>
                    <w:spacing w:before="0" w:beforeAutospacing="0" w:after="0" w:afterAutospacing="0"/>
                    <w:ind w:left="-64" w:firstLine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5BB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Понятие о чертеже и выкройке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D05BB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швейного изделия. Инструмен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ты и приспособления для изготов</w:t>
                  </w:r>
                  <w:r w:rsidRPr="00D05BB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ления выкройки. Определение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размеров швейного изделия. Рас</w:t>
                  </w:r>
                  <w:r w:rsidRPr="00D05BB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положение конструктивных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линий фигуры. Снятие мерок. Осо</w:t>
                  </w:r>
                  <w:r w:rsidRPr="00D05BB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бенности построения выкроек фартука, прямой юбки с кулиской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D05BB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 резинке. Подготовка выкро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йки к раскрою. Копирование гото</w:t>
                  </w:r>
                  <w:r w:rsidRPr="00D05BB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вой выкройки. Правила безопасной </w:t>
                  </w:r>
                  <w:r w:rsidRPr="00D05BBE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работы ножницами.</w:t>
                  </w:r>
                </w:p>
              </w:tc>
              <w:tc>
                <w:tcPr>
                  <w:tcW w:w="3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8357FE" w:rsidRPr="000166DA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- Участие в беседе по теме;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 xml:space="preserve">- Усвоение основных определений и 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понятий по теме;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 xml:space="preserve">- Определение размеров швейного 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изделия</w:t>
                  </w:r>
                </w:p>
                <w:p w:rsidR="008357FE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 xml:space="preserve">- Снятие мерок  и изготовление </w:t>
                  </w:r>
                </w:p>
                <w:p w:rsidR="008357FE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вык</w:t>
                  </w: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ройки</w:t>
                  </w:r>
                </w:p>
                <w:p w:rsidR="008357FE" w:rsidRPr="0008361F" w:rsidRDefault="008357FE" w:rsidP="00B24CFE">
                  <w:pPr>
                    <w:pStyle w:val="a8"/>
                    <w:spacing w:before="0" w:beforeAutospacing="0" w:after="0" w:afterAutospacing="0"/>
                    <w:ind w:left="-7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  <w:r w:rsidRPr="00D05BB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Подготовка выкройки изделия к раскрою.</w:t>
                  </w:r>
                </w:p>
                <w:p w:rsidR="008357FE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 xml:space="preserve">- Поиск информации в Интернете </w:t>
                  </w:r>
                </w:p>
                <w:p w:rsidR="008357FE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 xml:space="preserve">об истории фартука-передника, 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юбки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- Соблюдение правил ТБ</w:t>
                  </w:r>
                </w:p>
              </w:tc>
              <w:tc>
                <w:tcPr>
                  <w:tcW w:w="1396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8357FE" w:rsidRPr="000166DA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Т-26;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ИК 6-3;   ИК 6-4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 xml:space="preserve">   к/п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«Конструиро-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вание фартука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 xml:space="preserve"> ЗСТ</w:t>
                  </w:r>
                </w:p>
              </w:tc>
              <w:tc>
                <w:tcPr>
                  <w:tcW w:w="10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357FE" w:rsidRPr="000166DA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ФНУ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Pr="000166DA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</w:t>
                  </w:r>
                </w:p>
              </w:tc>
            </w:tr>
            <w:tr w:rsidR="008357FE" w:rsidTr="00B24CFE">
              <w:tc>
                <w:tcPr>
                  <w:tcW w:w="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8357FE" w:rsidRPr="000166DA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35</w:t>
                  </w:r>
                </w:p>
              </w:tc>
              <w:tc>
                <w:tcPr>
                  <w:tcW w:w="22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Раскрой швейного изделия</w:t>
                  </w:r>
                </w:p>
              </w:tc>
              <w:tc>
                <w:tcPr>
                  <w:tcW w:w="5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8357FE" w:rsidRPr="000166DA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6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8357FE" w:rsidRPr="00D05BBE" w:rsidRDefault="008357FE" w:rsidP="00B24CFE">
                  <w:pPr>
                    <w:pStyle w:val="a8"/>
                    <w:spacing w:before="0" w:beforeAutospacing="0" w:after="0" w:afterAutospacing="0"/>
                    <w:ind w:left="-64" w:firstLine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Особенности построения выкроек. Инструменты и приспособления. Определение размеров швейного изделия.</w:t>
                  </w:r>
                </w:p>
              </w:tc>
              <w:tc>
                <w:tcPr>
                  <w:tcW w:w="3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8357FE" w:rsidRPr="000166DA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- Участие в беседе по теме;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 xml:space="preserve">- Усвоение основных определений и </w:t>
                  </w:r>
                </w:p>
                <w:p w:rsidR="008357FE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понятий по теме;</w:t>
                  </w:r>
                </w:p>
                <w:p w:rsidR="008357FE" w:rsidRPr="00DC21CE" w:rsidRDefault="008357FE" w:rsidP="00B24CFE">
                  <w:pPr>
                    <w:pStyle w:val="a8"/>
                    <w:spacing w:before="0" w:beforeAutospacing="0" w:after="0" w:afterAutospacing="0"/>
                    <w:ind w:left="-70"/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Pr="00DC21CE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 </w:t>
                  </w:r>
                  <w:r w:rsidRPr="00196B5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Упражнение в шитье на швейной машине, не заправленной</w:t>
                  </w: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 </w:t>
                  </w:r>
                  <w:r w:rsidRPr="00196B5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нитками.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- Соблюдение правил ТБ</w:t>
                  </w:r>
                </w:p>
              </w:tc>
              <w:tc>
                <w:tcPr>
                  <w:tcW w:w="1396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8357FE" w:rsidRPr="000166DA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Т-18;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Т-32;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Т-А;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Т-В;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к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/презент-я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«Машинове-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дение»;</w:t>
                  </w:r>
                </w:p>
              </w:tc>
              <w:tc>
                <w:tcPr>
                  <w:tcW w:w="1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ИКТ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развиваю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щего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обучения</w:t>
                  </w:r>
                </w:p>
              </w:tc>
              <w:tc>
                <w:tcPr>
                  <w:tcW w:w="10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357FE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КУ</w:t>
                  </w:r>
                </w:p>
                <w:p w:rsidR="008357FE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ЛПР</w:t>
                  </w:r>
                </w:p>
              </w:tc>
            </w:tr>
            <w:tr w:rsidR="008357FE" w:rsidRPr="000166DA" w:rsidTr="00B24CFE">
              <w:trPr>
                <w:trHeight w:val="416"/>
              </w:trPr>
              <w:tc>
                <w:tcPr>
                  <w:tcW w:w="51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36-37-38-39</w:t>
                  </w: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Pr="000166DA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5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hideMark/>
                </w:tcPr>
                <w:p w:rsidR="008357FE" w:rsidRPr="000166DA" w:rsidRDefault="008357FE" w:rsidP="00B24CFE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учные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швейные работы.</w:t>
                  </w:r>
                </w:p>
              </w:tc>
              <w:tc>
                <w:tcPr>
                  <w:tcW w:w="54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hideMark/>
                </w:tcPr>
                <w:p w:rsidR="008357FE" w:rsidRPr="000166DA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  <w:p w:rsidR="008357FE" w:rsidRPr="000166DA" w:rsidRDefault="008357FE" w:rsidP="00B24CF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hideMark/>
                </w:tcPr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6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8357FE" w:rsidRPr="00C971D7" w:rsidRDefault="008357FE" w:rsidP="00B24CFE">
                  <w:pPr>
                    <w:pStyle w:val="a8"/>
                    <w:spacing w:before="0" w:beforeAutospacing="0" w:after="0" w:afterAutospacing="0"/>
                    <w:ind w:left="-64" w:firstLine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38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Организация рабочего места для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рас</w:t>
                  </w:r>
                  <w:r w:rsidRPr="0082380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кройных работ. Подготовка ткани к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раскрою. Раскладка выкро</w:t>
                  </w:r>
                  <w:r w:rsidRPr="008238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ек на ткани с учётом направления долевой нити. Особенности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238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раскладки выкроек в зависим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ости от ширины ткани и направле</w:t>
                  </w:r>
                  <w:r w:rsidRPr="008238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ния рисунка. Инструменты и п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риспособления для раскроя. Обмел</w:t>
                  </w:r>
                  <w:r w:rsidRPr="008238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овка выкройки с учётом припусков на швы. Выкр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аивание дета</w:t>
                  </w:r>
                  <w:r w:rsidRPr="008238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лей швейного изделия. Крите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рии качества кроя. </w:t>
                  </w:r>
                </w:p>
                <w:p w:rsidR="008357FE" w:rsidRPr="00C971D7" w:rsidRDefault="008357FE" w:rsidP="00B24CFE">
                  <w:pPr>
                    <w:pStyle w:val="a8"/>
                    <w:spacing w:before="0" w:beforeAutospacing="0" w:after="0" w:afterAutospacing="0"/>
                    <w:ind w:left="-64" w:firstLine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38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Инструменты и приспособления для ручных работ. Понятие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238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 стежке, строчке, шве. Тр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ебования к выполнению ручных ра</w:t>
                  </w:r>
                  <w:r w:rsidRPr="008238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бот. Правила выполнения прямого стежка. Основные операции при ручных работах: предохранение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238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срезов от осыпания — ручное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обмётывание; временное соедине</w:t>
                  </w:r>
                  <w:r w:rsidRPr="008238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ние деталей — смётывание; временное закрепление подогнутого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238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края — замётывание (с открытым и закрытым срезами).</w:t>
                  </w:r>
                </w:p>
              </w:tc>
              <w:tc>
                <w:tcPr>
                  <w:tcW w:w="372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auto"/>
                  </w:tcBorders>
                  <w:hideMark/>
                </w:tcPr>
                <w:p w:rsidR="008357FE" w:rsidRPr="000166DA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- Участие в беседе по теме;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 xml:space="preserve">- Усвоение основных определений и 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понятий по теме;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- Подготовка ткани к раскрою,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- Настил ткани,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- Раскладка выкроек,</w:t>
                  </w:r>
                </w:p>
                <w:p w:rsidR="008357FE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 xml:space="preserve">- Обмеловка выкройки с учетом 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припус</w:t>
                  </w: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ков на швы,</w:t>
                  </w:r>
                </w:p>
                <w:p w:rsidR="008357FE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 xml:space="preserve">- Выкраивание деталей швейного 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издел</w:t>
                  </w: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ия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- Выполнение прямого стежка,</w:t>
                  </w:r>
                </w:p>
                <w:p w:rsidR="008357FE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- Перенос линий выкройки на дета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 xml:space="preserve">ли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кроя,</w:t>
                  </w:r>
                </w:p>
                <w:p w:rsidR="008357FE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 xml:space="preserve">- Изготовление образцов ручных 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работ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- Соблюдение правил ТБ</w:t>
                  </w:r>
                </w:p>
                <w:p w:rsidR="008357FE" w:rsidRPr="000166DA" w:rsidRDefault="008357FE" w:rsidP="00B24CFE">
                  <w:pPr>
                    <w:ind w:left="-100" w:right="-116" w:hanging="10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000000"/>
                    <w:left w:val="single" w:sz="4" w:space="0" w:color="auto"/>
                    <w:right w:val="single" w:sz="4" w:space="0" w:color="000000"/>
                  </w:tcBorders>
                </w:tcPr>
                <w:p w:rsidR="008357FE" w:rsidRPr="000166DA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Т-8;  памятка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left="-108" w:right="-113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настенные транспоранты «Терминоло-гия»; набор образцов с ручными операциями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left="-108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 xml:space="preserve">П-1;  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 xml:space="preserve"> П-2;  </w:t>
                  </w:r>
                </w:p>
                <w:p w:rsidR="008357FE" w:rsidRPr="000166DA" w:rsidRDefault="008357FE" w:rsidP="00B24CFE">
                  <w:pPr>
                    <w:ind w:left="-108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13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357FE" w:rsidRDefault="008357FE" w:rsidP="00B24CFE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ЗСТ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ИКТ</w:t>
                  </w:r>
                </w:p>
              </w:tc>
              <w:tc>
                <w:tcPr>
                  <w:tcW w:w="101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357FE" w:rsidRPr="000166DA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ФНУ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Pr="000166DA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</w:t>
                  </w:r>
                </w:p>
              </w:tc>
            </w:tr>
            <w:tr w:rsidR="008357FE" w:rsidRPr="000166DA" w:rsidTr="00B24CFE">
              <w:tc>
                <w:tcPr>
                  <w:tcW w:w="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8357FE" w:rsidRPr="000166DA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22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8357FE" w:rsidRPr="000166DA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Швейная машина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8357FE" w:rsidRPr="000166DA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6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8357FE" w:rsidRDefault="008357FE" w:rsidP="00B24CFE">
                  <w:pPr>
                    <w:spacing w:after="0" w:line="240" w:lineRule="auto"/>
                    <w:ind w:left="-20" w:right="-598" w:firstLine="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96B57">
                    <w:rPr>
                      <w:rFonts w:ascii="Times New Roman" w:hAnsi="Times New Roman"/>
                      <w:sz w:val="24"/>
                      <w:szCs w:val="24"/>
                    </w:rPr>
                    <w:t>Современная бытовая швейная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196B57">
                    <w:rPr>
                      <w:rFonts w:ascii="Times New Roman" w:hAnsi="Times New Roman"/>
                      <w:sz w:val="24"/>
                      <w:szCs w:val="24"/>
                    </w:rPr>
                    <w:t>ма</w:t>
                  </w:r>
                </w:p>
                <w:p w:rsidR="008357FE" w:rsidRPr="00C971D7" w:rsidRDefault="008357FE" w:rsidP="00B24CFE">
                  <w:pPr>
                    <w:pStyle w:val="a8"/>
                    <w:spacing w:before="0" w:beforeAutospacing="0" w:after="0" w:afterAutospacing="0"/>
                    <w:ind w:left="-64" w:firstLine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B5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шина с электрическим </w:t>
                  </w:r>
                  <w:r w:rsidRPr="00196B57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при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водом. Основные узлы швейной ма</w:t>
                  </w:r>
                  <w:r w:rsidRPr="00196B5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шины. Организация рабочего места для выполнения машинных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196B5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работ.</w:t>
                  </w:r>
                </w:p>
              </w:tc>
              <w:tc>
                <w:tcPr>
                  <w:tcW w:w="3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8357FE" w:rsidRPr="000166DA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- Участие в беседе по теме;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 xml:space="preserve">- Усвоение основных определений и 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понятий по теме;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 xml:space="preserve">- Изготовление образцов машинных 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 xml:space="preserve">работ: обметывание, стачивание, </w:t>
                  </w:r>
                </w:p>
                <w:p w:rsidR="008357FE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застрачивание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- Поиск информации в Интернете о значении старинного слова «тачать»</w:t>
                  </w:r>
                </w:p>
                <w:p w:rsidR="008357FE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- Выполнение стачных швов вразу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тюжку и взаутюжку</w:t>
                  </w:r>
                </w:p>
                <w:p w:rsidR="008357FE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- Выполнение краевых швов впод</w:t>
                  </w:r>
                </w:p>
                <w:p w:rsidR="008357FE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гибку с открытым и закрытым сре</w:t>
                  </w:r>
                </w:p>
                <w:p w:rsidR="008357FE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зами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- Соблюдение правил ТБ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357FE" w:rsidRPr="000166DA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Pr="000166DA" w:rsidRDefault="008357FE" w:rsidP="00B24CFE">
                  <w:pPr>
                    <w:spacing w:after="0" w:line="240" w:lineRule="auto"/>
                    <w:ind w:left="-108" w:right="-116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 xml:space="preserve">настенные </w:t>
                  </w: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транспоранты «Терминоло-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right="-116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 xml:space="preserve">гия»; набор образцов с 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right="-116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Pr="000166DA" w:rsidRDefault="008357FE" w:rsidP="00B24CFE">
                  <w:pPr>
                    <w:spacing w:after="0" w:line="240" w:lineRule="auto"/>
                    <w:ind w:right="-116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Pr="000166DA" w:rsidRDefault="008357FE" w:rsidP="00B24CFE">
                  <w:pPr>
                    <w:spacing w:after="0" w:line="240" w:lineRule="auto"/>
                    <w:ind w:left="-10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машинными операциями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 xml:space="preserve">образцы машинных 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швов</w:t>
                  </w:r>
                </w:p>
              </w:tc>
              <w:tc>
                <w:tcPr>
                  <w:tcW w:w="1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ЗСТ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развиваю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щего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обучения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357FE" w:rsidRPr="000166DA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ФНУ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right="-11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Л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</w:t>
                  </w: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</w:p>
              </w:tc>
            </w:tr>
            <w:tr w:rsidR="008357FE" w:rsidRPr="000166DA" w:rsidTr="00B24CFE">
              <w:tc>
                <w:tcPr>
                  <w:tcW w:w="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8357FE" w:rsidRPr="000166DA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41-42</w:t>
                  </w:r>
                </w:p>
              </w:tc>
              <w:tc>
                <w:tcPr>
                  <w:tcW w:w="22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8357FE" w:rsidRPr="000166DA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Вла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жно – тепловая обработка ткани.</w:t>
                  </w: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Pr="000166DA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8357FE" w:rsidRPr="000166DA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6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8357FE" w:rsidRPr="000166DA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Терминология влажно-тепловых работ.</w:t>
                  </w: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Декатировать, отутюжить, разутюжить, приутюжить, заутюжить.</w:t>
                  </w: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Обработка нижней части фартука швом вподгибку с закрытым срезом или тесьмой.</w:t>
                  </w:r>
                </w:p>
                <w:p w:rsidR="008357FE" w:rsidRPr="00C971D7" w:rsidRDefault="008357FE" w:rsidP="00B24CFE">
                  <w:pPr>
                    <w:pStyle w:val="a8"/>
                    <w:spacing w:before="0" w:beforeAutospacing="0" w:after="0" w:afterAutospacing="0"/>
                    <w:ind w:left="-64" w:firstLine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8357FE" w:rsidRPr="000166DA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- Участие в беседе по теме;</w:t>
                  </w:r>
                </w:p>
                <w:p w:rsidR="008357FE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- Усвоение основных определений</w:t>
                  </w:r>
                </w:p>
                <w:p w:rsidR="008357FE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 xml:space="preserve"> и понятий по теме;</w:t>
                  </w:r>
                </w:p>
                <w:p w:rsidR="008357FE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- Проведение ВТО: приутюжить, разутюжить, заутюжить</w:t>
                  </w: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- Обработка нижней части фартука швом вподгибку с закрытым срез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ом</w:t>
                  </w:r>
                </w:p>
                <w:p w:rsidR="008357FE" w:rsidRDefault="008357FE" w:rsidP="00B24CFE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 xml:space="preserve">- Соблюдение правил ТБ 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357FE" w:rsidRDefault="008357FE" w:rsidP="00B24CFE">
                  <w:pPr>
                    <w:spacing w:after="0" w:line="240" w:lineRule="auto"/>
                    <w:ind w:right="-27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 xml:space="preserve"> настенные транспоранты «Термино</w:t>
                  </w:r>
                </w:p>
                <w:p w:rsidR="008357FE" w:rsidRDefault="008357FE" w:rsidP="00B24CFE">
                  <w:pPr>
                    <w:spacing w:after="0" w:line="240" w:lineRule="auto"/>
                    <w:ind w:right="-27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ло</w:t>
                  </w: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гия»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 xml:space="preserve">КК 6-9;   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Т-14;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Т-44;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 xml:space="preserve">ИК 6-5;  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КЗ 6-3</w:t>
                  </w:r>
                </w:p>
              </w:tc>
              <w:tc>
                <w:tcPr>
                  <w:tcW w:w="1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8357FE" w:rsidRPr="00931830" w:rsidRDefault="008357FE" w:rsidP="00B24CFE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31830">
                    <w:rPr>
                      <w:rFonts w:ascii="Times New Roman" w:hAnsi="Times New Roman"/>
                      <w:sz w:val="24"/>
                      <w:szCs w:val="24"/>
                    </w:rPr>
                    <w:t>ЗСТ</w:t>
                  </w:r>
                </w:p>
              </w:tc>
              <w:tc>
                <w:tcPr>
                  <w:tcW w:w="10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8357FE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ФНУ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</w:t>
                  </w:r>
                </w:p>
              </w:tc>
            </w:tr>
          </w:tbl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tbl>
            <w:tblPr>
              <w:tblW w:w="1570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516"/>
              <w:gridCol w:w="2251"/>
              <w:gridCol w:w="549"/>
              <w:gridCol w:w="711"/>
              <w:gridCol w:w="711"/>
              <w:gridCol w:w="3690"/>
              <w:gridCol w:w="22"/>
              <w:gridCol w:w="3660"/>
              <w:gridCol w:w="44"/>
              <w:gridCol w:w="1396"/>
              <w:gridCol w:w="1138"/>
              <w:gridCol w:w="1013"/>
            </w:tblGrid>
            <w:tr w:rsidR="008357FE" w:rsidRPr="000166DA" w:rsidTr="00B24CFE">
              <w:trPr>
                <w:trHeight w:val="1973"/>
              </w:trPr>
              <w:tc>
                <w:tcPr>
                  <w:tcW w:w="51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8357FE" w:rsidRPr="000166DA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43-44</w:t>
                  </w:r>
                </w:p>
              </w:tc>
              <w:tc>
                <w:tcPr>
                  <w:tcW w:w="225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8357FE" w:rsidRPr="000166DA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Последовательность изготовления швейных изделии.</w:t>
                  </w:r>
                </w:p>
              </w:tc>
              <w:tc>
                <w:tcPr>
                  <w:tcW w:w="54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hideMark/>
                </w:tcPr>
                <w:p w:rsidR="008357FE" w:rsidRPr="000166DA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1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hideMark/>
                </w:tcPr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6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8357FE" w:rsidRPr="000166DA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Технология пошива швейных изделии.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26" w:type="dxa"/>
                  <w:gridSpan w:val="3"/>
                  <w:tcBorders>
                    <w:top w:val="single" w:sz="4" w:space="0" w:color="000000"/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- Участие в беседе по теме;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 xml:space="preserve">- Усвоение основных определений и 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понятий по теме;</w:t>
                  </w: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- Изготовления и оформление карманов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- Соблюдение правил ТБ</w:t>
                  </w:r>
                </w:p>
                <w:p w:rsidR="008357FE" w:rsidRPr="000166DA" w:rsidRDefault="008357FE" w:rsidP="00B24CFE">
                  <w:pPr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- работа с тестовым материалом</w:t>
                  </w:r>
                </w:p>
              </w:tc>
              <w:tc>
                <w:tcPr>
                  <w:tcW w:w="1396" w:type="dxa"/>
                  <w:tcBorders>
                    <w:top w:val="single" w:sz="4" w:space="0" w:color="000000"/>
                    <w:left w:val="single" w:sz="4" w:space="0" w:color="auto"/>
                    <w:right w:val="single" w:sz="4" w:space="0" w:color="000000"/>
                  </w:tcBorders>
                  <w:vAlign w:val="center"/>
                </w:tcPr>
                <w:p w:rsidR="008357FE" w:rsidRPr="000166DA" w:rsidRDefault="008357FE" w:rsidP="00B24CFE">
                  <w:pPr>
                    <w:spacing w:after="0" w:line="240" w:lineRule="auto"/>
                    <w:ind w:left="-108" w:right="-116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Pr="000166DA" w:rsidRDefault="008357FE" w:rsidP="00B24CFE">
                  <w:pPr>
                    <w:spacing w:after="0" w:line="240" w:lineRule="auto"/>
                    <w:ind w:left="-108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 xml:space="preserve">П-1;  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left="-108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 xml:space="preserve"> П-2;  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left="-108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 xml:space="preserve"> КЗ 5-10</w:t>
                  </w:r>
                </w:p>
              </w:tc>
              <w:tc>
                <w:tcPr>
                  <w:tcW w:w="113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hideMark/>
                </w:tcPr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ИКТ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ЗСТ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Pr="000166DA" w:rsidRDefault="008357FE" w:rsidP="00B24CFE">
                  <w:pPr>
                    <w:spacing w:after="0" w:line="240" w:lineRule="auto"/>
                    <w:ind w:right="-598" w:hanging="10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 xml:space="preserve">технология          тестового  </w:t>
                  </w:r>
                </w:p>
                <w:p w:rsidR="008357FE" w:rsidRPr="000166DA" w:rsidRDefault="008357FE" w:rsidP="00B24CFE">
                  <w:pPr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контроля</w:t>
                  </w:r>
                </w:p>
              </w:tc>
              <w:tc>
                <w:tcPr>
                  <w:tcW w:w="101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8357FE" w:rsidRPr="000166DA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color w:val="C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ФНУ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ПР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357FE" w:rsidRPr="000166DA" w:rsidRDefault="008357FE" w:rsidP="00B24CFE">
                  <w:pPr>
                    <w:ind w:right="-11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развивающего контроля</w:t>
                  </w:r>
                </w:p>
              </w:tc>
            </w:tr>
            <w:tr w:rsidR="008357FE" w:rsidRPr="000166DA" w:rsidTr="00B24CFE">
              <w:tc>
                <w:tcPr>
                  <w:tcW w:w="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8357FE" w:rsidRPr="000166DA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45-46</w:t>
                  </w:r>
                </w:p>
              </w:tc>
              <w:tc>
                <w:tcPr>
                  <w:tcW w:w="22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8357FE" w:rsidRPr="000166DA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Отделка швейных изделии вышивкой.</w:t>
                  </w:r>
                </w:p>
              </w:tc>
              <w:tc>
                <w:tcPr>
                  <w:tcW w:w="5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8357FE" w:rsidRPr="000166DA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6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8357FE" w:rsidRPr="000166DA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Схема для вышивки.Инструменты и приспособления.</w:t>
                  </w:r>
                </w:p>
              </w:tc>
              <w:tc>
                <w:tcPr>
                  <w:tcW w:w="3726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8357FE" w:rsidRPr="000166DA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- Участие в беседе по теме;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 xml:space="preserve">- Усвоение основных операций и 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понятий по теме;</w:t>
                  </w:r>
                </w:p>
                <w:p w:rsidR="008357FE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- Соединение карманов с нижней частью фартука.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 xml:space="preserve"> Обработка пояса.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- Соблюдение правил ТБ</w:t>
                  </w:r>
                </w:p>
              </w:tc>
              <w:tc>
                <w:tcPr>
                  <w:tcW w:w="1396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Т-14</w:t>
                  </w:r>
                </w:p>
              </w:tc>
              <w:tc>
                <w:tcPr>
                  <w:tcW w:w="1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ЗСТ</w:t>
                  </w:r>
                </w:p>
              </w:tc>
              <w:tc>
                <w:tcPr>
                  <w:tcW w:w="10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8357FE" w:rsidRPr="000166DA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ФНУ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ПР</w:t>
                  </w:r>
                </w:p>
              </w:tc>
            </w:tr>
            <w:tr w:rsidR="008357FE" w:rsidRPr="000166DA" w:rsidTr="00B24CFE">
              <w:tc>
                <w:tcPr>
                  <w:tcW w:w="15701" w:type="dxa"/>
                  <w:gridSpan w:val="1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8357FE" w:rsidRPr="000166DA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8357FE" w:rsidRPr="000166DA" w:rsidTr="00B24CFE">
              <w:tc>
                <w:tcPr>
                  <w:tcW w:w="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8357FE" w:rsidRPr="000166DA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47-48</w:t>
                  </w:r>
                </w:p>
              </w:tc>
              <w:tc>
                <w:tcPr>
                  <w:tcW w:w="22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357FE" w:rsidRPr="000166DA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Пример творческого проекта « Наряд для завтрака на траве»</w:t>
                  </w:r>
                </w:p>
              </w:tc>
              <w:tc>
                <w:tcPr>
                  <w:tcW w:w="5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8357FE" w:rsidRPr="000166DA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357FE" w:rsidRPr="000166DA" w:rsidRDefault="008357FE" w:rsidP="00B24CFE">
                  <w:pPr>
                    <w:spacing w:after="0" w:line="240" w:lineRule="auto"/>
                    <w:ind w:right="-59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1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8357FE" w:rsidRPr="000166DA" w:rsidRDefault="008357FE" w:rsidP="00B24C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Понятие о творческой проектной деятельности.</w:t>
                  </w: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 xml:space="preserve"> Контроль и оценка качества готового изделия.</w:t>
                  </w:r>
                </w:p>
              </w:tc>
              <w:tc>
                <w:tcPr>
                  <w:tcW w:w="36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8357FE" w:rsidRPr="000166DA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- Участие в беседе по теме;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 xml:space="preserve">- Усвоение основных операций и 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понятий по теме;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right="-59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- ООИ. ВТИ изделия.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right="-59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 xml:space="preserve">- Проведение контроля и оценки 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right="-59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качества готового изделия.</w:t>
                  </w:r>
                </w:p>
                <w:p w:rsidR="008357FE" w:rsidRDefault="008357FE" w:rsidP="00B24CFE">
                  <w:pPr>
                    <w:spacing w:after="0" w:line="240" w:lineRule="auto"/>
                    <w:ind w:right="-59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- Соблюдение правил ТБ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ind w:right="-595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8357FE" w:rsidRPr="000166DA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КК 6-13;   КЗ 6-3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357FE" w:rsidRPr="000166DA" w:rsidRDefault="008357FE" w:rsidP="00B24CFE">
                  <w:pPr>
                    <w:spacing w:after="0" w:line="240" w:lineRule="auto"/>
                    <w:jc w:val="both"/>
                    <w:rPr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ЗСТ</w:t>
                  </w:r>
                </w:p>
              </w:tc>
              <w:tc>
                <w:tcPr>
                  <w:tcW w:w="10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357FE" w:rsidRPr="000166DA" w:rsidRDefault="008357FE" w:rsidP="00B24C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ФНУ</w:t>
                  </w:r>
                </w:p>
                <w:p w:rsidR="008357FE" w:rsidRPr="000166DA" w:rsidRDefault="008357FE" w:rsidP="00B24CFE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0166DA">
                    <w:rPr>
                      <w:rFonts w:ascii="Times New Roman" w:hAnsi="Times New Roman"/>
                      <w:sz w:val="24"/>
                      <w:szCs w:val="24"/>
                    </w:rPr>
                    <w:t>ПР</w:t>
                  </w:r>
                </w:p>
              </w:tc>
            </w:tr>
          </w:tbl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8357FE" w:rsidRPr="000166DA" w:rsidRDefault="008357FE" w:rsidP="00B24C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8357FE" w:rsidRDefault="008357FE" w:rsidP="00B24C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Раздел: 4   « Кулинария « – 20</w:t>
            </w:r>
            <w:r w:rsidRPr="000166D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часов</w:t>
            </w:r>
          </w:p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8357FE" w:rsidRPr="00E111AE" w:rsidRDefault="008357FE" w:rsidP="00B24C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8357FE" w:rsidTr="00B24CFE">
        <w:tc>
          <w:tcPr>
            <w:tcW w:w="157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57FE" w:rsidRPr="000166DA" w:rsidRDefault="008357FE" w:rsidP="00B24CFE">
            <w:pPr>
              <w:spacing w:after="0" w:line="240" w:lineRule="auto"/>
              <w:ind w:right="-1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7FE" w:rsidTr="00B24CFE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49-50</w:t>
            </w:r>
          </w:p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Pr="000166DA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51-52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57FE" w:rsidRDefault="008357FE" w:rsidP="00B24C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Санитария и гигиена на кухне.</w:t>
            </w:r>
            <w:r w:rsidRPr="000166D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357FE" w:rsidRDefault="008357FE" w:rsidP="00B24C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Pr="000166DA" w:rsidRDefault="008357FE" w:rsidP="00B24C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Pr="00875705" w:rsidRDefault="008357FE" w:rsidP="00B24C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Здоровое питание.</w:t>
            </w:r>
          </w:p>
          <w:p w:rsidR="008357FE" w:rsidRPr="000166DA" w:rsidRDefault="008357FE" w:rsidP="00B24CF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7FE" w:rsidRPr="000166DA" w:rsidRDefault="008357FE" w:rsidP="00B24C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7FE" w:rsidRDefault="008357FE" w:rsidP="00B24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8357FE" w:rsidRDefault="008357FE" w:rsidP="00B24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357FE" w:rsidRPr="000166DA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7FE" w:rsidRPr="000166DA" w:rsidRDefault="008357FE" w:rsidP="00B24CFE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7FE" w:rsidRPr="000166DA" w:rsidRDefault="008357FE" w:rsidP="00B24CFE">
            <w:pPr>
              <w:spacing w:after="0" w:line="240" w:lineRule="auto"/>
              <w:ind w:right="-598"/>
              <w:rPr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7FE" w:rsidRPr="000166DA" w:rsidRDefault="008357FE" w:rsidP="00B24C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Санитарные требования к помещению кухни и столовой. Правила санитарии и гигиены при обработке пищевых продуктов.  Понятие о процессе пищеварения. Общие сведения о питательных веществах и витаминах, микроорганизм, инфекция, пищевые отравления.</w:t>
            </w:r>
          </w:p>
        </w:tc>
        <w:tc>
          <w:tcPr>
            <w:tcW w:w="3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7FE" w:rsidRPr="000166DA" w:rsidRDefault="008357FE" w:rsidP="00B24CFE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- Участие в беседе по теме;</w:t>
            </w:r>
          </w:p>
          <w:p w:rsidR="008357FE" w:rsidRDefault="008357FE" w:rsidP="00B24CFE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- Усвоение основных определений</w:t>
            </w:r>
          </w:p>
          <w:p w:rsidR="008357FE" w:rsidRPr="000166DA" w:rsidRDefault="008357FE" w:rsidP="00B24CFE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 xml:space="preserve"> и понятий по теме;</w:t>
            </w:r>
          </w:p>
          <w:p w:rsidR="008357FE" w:rsidRDefault="008357FE" w:rsidP="00B24CFE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- Поиск информации в Интернете о значении понятия «гигиена», о ви</w:t>
            </w:r>
          </w:p>
          <w:p w:rsidR="008357FE" w:rsidRPr="000166DA" w:rsidRDefault="008357FE" w:rsidP="00B24CFE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тами</w:t>
            </w:r>
            <w:r w:rsidRPr="000166DA">
              <w:rPr>
                <w:rFonts w:ascii="Times New Roman" w:hAnsi="Times New Roman"/>
                <w:sz w:val="24"/>
                <w:szCs w:val="24"/>
              </w:rPr>
              <w:t>нах, содержащихся в овощах и фруктах</w:t>
            </w:r>
          </w:p>
          <w:p w:rsidR="008357FE" w:rsidRPr="00A0790E" w:rsidRDefault="008357FE" w:rsidP="00B24C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- Соблюдение правил ТБ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357FE" w:rsidRPr="000166DA" w:rsidRDefault="008357FE" w:rsidP="00B24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Т-1;</w:t>
            </w:r>
          </w:p>
          <w:p w:rsidR="008357FE" w:rsidRPr="000166DA" w:rsidRDefault="008357FE" w:rsidP="00B24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Т-5;</w:t>
            </w:r>
          </w:p>
          <w:p w:rsidR="008357FE" w:rsidRPr="000166DA" w:rsidRDefault="008357FE" w:rsidP="00B24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Pr="000166DA" w:rsidRDefault="008357FE" w:rsidP="00B24CFE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 xml:space="preserve">  к/п</w:t>
            </w:r>
          </w:p>
          <w:p w:rsidR="008357FE" w:rsidRPr="000166DA" w:rsidRDefault="008357FE" w:rsidP="00B24CFE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«Физиология</w:t>
            </w:r>
          </w:p>
          <w:p w:rsidR="008357FE" w:rsidRPr="000166DA" w:rsidRDefault="008357FE" w:rsidP="00B24CFE">
            <w:pPr>
              <w:spacing w:after="0" w:line="240" w:lineRule="auto"/>
              <w:ind w:right="-598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 xml:space="preserve">   питания»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7FE" w:rsidRPr="000166DA" w:rsidRDefault="008357FE" w:rsidP="00B24CFE">
            <w:pPr>
              <w:spacing w:after="0" w:line="240" w:lineRule="auto"/>
              <w:ind w:right="-598"/>
              <w:rPr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ЗСТ</w:t>
            </w:r>
          </w:p>
          <w:p w:rsidR="008357FE" w:rsidRPr="000166DA" w:rsidRDefault="008357FE" w:rsidP="00B24CFE">
            <w:pPr>
              <w:spacing w:after="0" w:line="240" w:lineRule="auto"/>
              <w:ind w:right="-598"/>
              <w:rPr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ИКТ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57FE" w:rsidRPr="000166DA" w:rsidRDefault="008357FE" w:rsidP="00B24CFE">
            <w:pPr>
              <w:spacing w:after="0" w:line="240" w:lineRule="auto"/>
              <w:ind w:hanging="1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ИНЗ</w:t>
            </w:r>
          </w:p>
          <w:p w:rsidR="008357FE" w:rsidRPr="000166DA" w:rsidRDefault="008357FE" w:rsidP="00B24CFE">
            <w:pPr>
              <w:spacing w:after="0" w:line="240" w:lineRule="auto"/>
              <w:ind w:hanging="100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  <w:p w:rsidR="008357FE" w:rsidRPr="000166DA" w:rsidRDefault="008357FE" w:rsidP="00B24CFE">
            <w:pPr>
              <w:spacing w:after="0" w:line="240" w:lineRule="auto"/>
              <w:ind w:right="-111" w:hanging="1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7FE" w:rsidTr="00B24CFE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57FE" w:rsidRPr="000166DA" w:rsidRDefault="008357FE" w:rsidP="00B24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53-54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57FE" w:rsidRPr="000166DA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Бутерброды и</w:t>
            </w:r>
            <w:r w:rsidRPr="000166DA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8357FE" w:rsidRPr="00875705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горячие напитки </w:t>
            </w:r>
            <w:r w:rsidRPr="000166D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357FE" w:rsidRPr="000166DA" w:rsidRDefault="008357FE" w:rsidP="00B24C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Pr="000166DA" w:rsidRDefault="008357FE" w:rsidP="00B24CF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7FE" w:rsidRPr="000166DA" w:rsidRDefault="008357FE" w:rsidP="00B24CF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7FE" w:rsidRPr="000166DA" w:rsidRDefault="008357FE" w:rsidP="00B24C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7FE" w:rsidRPr="000166DA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7FE" w:rsidRPr="000166DA" w:rsidRDefault="008357FE" w:rsidP="00B24CFE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7FE" w:rsidRPr="000166DA" w:rsidRDefault="008357FE" w:rsidP="00B24CFE">
            <w:pPr>
              <w:spacing w:after="0" w:line="240" w:lineRule="auto"/>
              <w:ind w:right="-598"/>
              <w:rPr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57FE" w:rsidRPr="00A0790E" w:rsidRDefault="008357FE" w:rsidP="00B24CFE">
            <w:pPr>
              <w:pStyle w:val="a8"/>
              <w:spacing w:before="0" w:beforeAutospacing="0" w:after="0" w:afterAutospacing="0"/>
              <w:ind w:left="-64" w:firstLine="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40FF">
              <w:rPr>
                <w:rFonts w:ascii="Times New Roman" w:hAnsi="Times New Roman" w:cs="Times New Roman"/>
                <w:sz w:val="24"/>
                <w:szCs w:val="24"/>
              </w:rPr>
              <w:t xml:space="preserve">Продукты, применяемые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при</w:t>
            </w:r>
            <w:r w:rsidRPr="000140FF">
              <w:rPr>
                <w:rFonts w:ascii="Times New Roman" w:hAnsi="Times New Roman" w:cs="Times New Roman"/>
                <w:sz w:val="24"/>
                <w:szCs w:val="24"/>
              </w:rPr>
              <w:t>готовления бутербродов. Значение хлеба в питании человека.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40FF">
              <w:rPr>
                <w:rFonts w:ascii="Times New Roman" w:hAnsi="Times New Roman" w:cs="Times New Roman"/>
                <w:sz w:val="24"/>
                <w:szCs w:val="24"/>
              </w:rPr>
              <w:t>Виды бутербродов. Технология приготовления бутербродов.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40FF">
              <w:rPr>
                <w:rFonts w:ascii="Times New Roman" w:hAnsi="Times New Roman" w:cs="Times New Roman"/>
                <w:sz w:val="24"/>
                <w:szCs w:val="24"/>
              </w:rPr>
              <w:t>Требования к качеству готовых бутербродов. Условия и сроки 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40FF">
              <w:rPr>
                <w:rFonts w:ascii="Times New Roman" w:hAnsi="Times New Roman" w:cs="Times New Roman"/>
                <w:sz w:val="24"/>
                <w:szCs w:val="24"/>
              </w:rPr>
              <w:t>хранения. Подача бутербродов.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40FF">
              <w:rPr>
                <w:rFonts w:ascii="Times New Roman" w:hAnsi="Times New Roman" w:cs="Times New Roman"/>
                <w:sz w:val="24"/>
                <w:szCs w:val="24"/>
              </w:rPr>
              <w:t xml:space="preserve">Виды </w:t>
            </w:r>
            <w:r w:rsidRPr="000140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горячих напитков (чай, кофе, какао). Сорта чая, 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40FF">
              <w:rPr>
                <w:rFonts w:ascii="Times New Roman" w:hAnsi="Times New Roman" w:cs="Times New Roman"/>
                <w:sz w:val="24"/>
                <w:szCs w:val="24"/>
              </w:rPr>
              <w:t>вкусовые достоинства, полезны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свойства. Технология заварива</w:t>
            </w:r>
            <w:r w:rsidRPr="000140FF">
              <w:rPr>
                <w:rFonts w:ascii="Times New Roman" w:hAnsi="Times New Roman" w:cs="Times New Roman"/>
                <w:sz w:val="24"/>
                <w:szCs w:val="24"/>
              </w:rPr>
              <w:t>ния, подача чая. Виды кофе. Технология приготовления, подача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40FF">
              <w:rPr>
                <w:rFonts w:ascii="Times New Roman" w:hAnsi="Times New Roman" w:cs="Times New Roman"/>
                <w:sz w:val="24"/>
                <w:szCs w:val="24"/>
              </w:rPr>
              <w:t>кофе. Приборы для приготовления кофе.</w:t>
            </w:r>
          </w:p>
        </w:tc>
        <w:tc>
          <w:tcPr>
            <w:tcW w:w="3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357FE" w:rsidRPr="000166DA" w:rsidRDefault="008357FE" w:rsidP="00B24CFE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lastRenderedPageBreak/>
              <w:t>- Участие в беседе по теме;</w:t>
            </w:r>
          </w:p>
          <w:p w:rsidR="008357FE" w:rsidRPr="000166DA" w:rsidRDefault="008357FE" w:rsidP="00B24CFE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 xml:space="preserve">- Усвоение основных определений и </w:t>
            </w:r>
          </w:p>
          <w:p w:rsidR="008357FE" w:rsidRPr="000166DA" w:rsidRDefault="008357FE" w:rsidP="00B24CFE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понятий по теме;</w:t>
            </w:r>
          </w:p>
          <w:p w:rsidR="008357FE" w:rsidRDefault="008357FE" w:rsidP="00B24CFE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- Приготовление бутербродов, го</w:t>
            </w:r>
          </w:p>
          <w:p w:rsidR="008357FE" w:rsidRPr="000166DA" w:rsidRDefault="008357FE" w:rsidP="00B24CFE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рячих напитков</w:t>
            </w:r>
          </w:p>
          <w:p w:rsidR="008357FE" w:rsidRDefault="008357FE" w:rsidP="00B24CFE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- Поиск информации в Интернете</w:t>
            </w:r>
          </w:p>
          <w:p w:rsidR="008357FE" w:rsidRPr="000166DA" w:rsidRDefault="008357FE" w:rsidP="00B24CFE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 xml:space="preserve"> о пользе напитка из цикория</w:t>
            </w:r>
          </w:p>
          <w:p w:rsidR="008357FE" w:rsidRPr="000166DA" w:rsidRDefault="008357FE" w:rsidP="00B24CFE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- Определение  свежести яиц</w:t>
            </w:r>
          </w:p>
          <w:p w:rsidR="008357FE" w:rsidRPr="000166DA" w:rsidRDefault="008357FE" w:rsidP="00B24CFE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- Приготовление блюда из яиц</w:t>
            </w:r>
          </w:p>
          <w:p w:rsidR="008357FE" w:rsidRPr="000166DA" w:rsidRDefault="008357FE" w:rsidP="00B24CFE">
            <w:pPr>
              <w:spacing w:after="0" w:line="240" w:lineRule="auto"/>
              <w:ind w:left="-51" w:right="-595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lastRenderedPageBreak/>
              <w:t>- Соблюдение правил ТБ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357FE" w:rsidRPr="000166DA" w:rsidRDefault="008357FE" w:rsidP="00B24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lastRenderedPageBreak/>
              <w:t>Т-17;</w:t>
            </w:r>
          </w:p>
          <w:p w:rsidR="008357FE" w:rsidRPr="000166DA" w:rsidRDefault="008357FE" w:rsidP="00B24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Т-31;</w:t>
            </w:r>
          </w:p>
          <w:p w:rsidR="008357FE" w:rsidRPr="000166DA" w:rsidRDefault="008357FE" w:rsidP="00B24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Т-19;</w:t>
            </w:r>
          </w:p>
          <w:p w:rsidR="008357FE" w:rsidRPr="000166DA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Pr="000166DA" w:rsidRDefault="008357FE" w:rsidP="00B24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ИК 5-1;</w:t>
            </w:r>
          </w:p>
          <w:p w:rsidR="008357FE" w:rsidRPr="000166DA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 xml:space="preserve">   ИК 5-2</w:t>
            </w:r>
          </w:p>
          <w:p w:rsidR="008357FE" w:rsidRPr="000166DA" w:rsidRDefault="008357FE" w:rsidP="00B24CFE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к/п</w:t>
            </w:r>
          </w:p>
          <w:p w:rsidR="008357FE" w:rsidRPr="000166DA" w:rsidRDefault="008357FE" w:rsidP="00B24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«Бутерброды</w:t>
            </w:r>
          </w:p>
          <w:p w:rsidR="008357FE" w:rsidRPr="000166DA" w:rsidRDefault="008357FE" w:rsidP="00B24CFE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к/п</w:t>
            </w:r>
          </w:p>
          <w:p w:rsidR="008357FE" w:rsidRDefault="008357FE" w:rsidP="00B24CFE">
            <w:pPr>
              <w:spacing w:after="0" w:line="240" w:lineRule="auto"/>
              <w:ind w:left="-51" w:right="-595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 xml:space="preserve">«Блюда из </w:t>
            </w:r>
          </w:p>
          <w:p w:rsidR="008357FE" w:rsidRPr="000166DA" w:rsidRDefault="008357FE" w:rsidP="00B24CFE">
            <w:pPr>
              <w:spacing w:after="0" w:line="240" w:lineRule="auto"/>
              <w:ind w:left="-51" w:right="-595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яиц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7FE" w:rsidRPr="000166DA" w:rsidRDefault="008357FE" w:rsidP="00B24CFE">
            <w:pPr>
              <w:spacing w:after="0" w:line="240" w:lineRule="auto"/>
              <w:ind w:right="-598"/>
              <w:rPr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lastRenderedPageBreak/>
              <w:t>ЗСТ</w:t>
            </w:r>
          </w:p>
          <w:p w:rsidR="008357FE" w:rsidRPr="000166DA" w:rsidRDefault="008357FE" w:rsidP="00B24CFE">
            <w:pPr>
              <w:spacing w:after="0" w:line="240" w:lineRule="auto"/>
              <w:ind w:right="-598"/>
              <w:rPr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ИКТ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57FE" w:rsidRPr="000166DA" w:rsidRDefault="008357FE" w:rsidP="00B24CFE">
            <w:pPr>
              <w:spacing w:after="0" w:line="240" w:lineRule="auto"/>
              <w:ind w:hanging="1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ИНЗ</w:t>
            </w:r>
          </w:p>
          <w:p w:rsidR="008357FE" w:rsidRPr="000166DA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</w:p>
        </w:tc>
      </w:tr>
      <w:tr w:rsidR="008357FE" w:rsidTr="00B24CFE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55-56</w:t>
            </w:r>
          </w:p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Pr="000166DA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57-58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57FE" w:rsidRPr="000166DA" w:rsidRDefault="008357FE" w:rsidP="00B24CF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0166DA">
              <w:rPr>
                <w:rFonts w:ascii="Times New Roman" w:hAnsi="Times New Roman"/>
                <w:sz w:val="24"/>
                <w:szCs w:val="24"/>
              </w:rPr>
              <w:t>люд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0166DA">
              <w:rPr>
                <w:rFonts w:ascii="Times New Roman" w:hAnsi="Times New Roman"/>
                <w:sz w:val="24"/>
                <w:szCs w:val="24"/>
              </w:rPr>
              <w:t xml:space="preserve"> из овощей и фруктов. </w:t>
            </w:r>
          </w:p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Pr="00875705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Pr="000166DA" w:rsidRDefault="008357FE" w:rsidP="00B24CF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Тепловая кулинарная обработка овощей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7FE" w:rsidRDefault="008357FE" w:rsidP="00B24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8357FE" w:rsidRDefault="008357FE" w:rsidP="00B24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Pr="000166DA" w:rsidRDefault="008357FE" w:rsidP="00B24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7FE" w:rsidRPr="000166DA" w:rsidRDefault="008357FE" w:rsidP="00B24CFE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7FE" w:rsidRPr="000166DA" w:rsidRDefault="008357FE" w:rsidP="00B24CFE">
            <w:pPr>
              <w:spacing w:after="0" w:line="240" w:lineRule="auto"/>
              <w:ind w:right="-598"/>
              <w:rPr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7FE" w:rsidRPr="000166DA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Виды овощей. Содержание в них питательных веществ и витаминов. Методы определения качества овощей. Назначение и виды первичной и тепловой обработок овощей.</w:t>
            </w:r>
          </w:p>
          <w:p w:rsidR="008357FE" w:rsidRPr="000166DA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Первичная и тепловая обработки овощей, салат, заправка</w:t>
            </w:r>
          </w:p>
        </w:tc>
        <w:tc>
          <w:tcPr>
            <w:tcW w:w="3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7FE" w:rsidRPr="000166DA" w:rsidRDefault="008357FE" w:rsidP="00B24CFE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- Участие в беседе по теме;</w:t>
            </w:r>
          </w:p>
          <w:p w:rsidR="008357FE" w:rsidRPr="000166DA" w:rsidRDefault="008357FE" w:rsidP="00B24CFE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 xml:space="preserve">- Усвоение основных определений и </w:t>
            </w:r>
          </w:p>
          <w:p w:rsidR="008357FE" w:rsidRPr="000166DA" w:rsidRDefault="008357FE" w:rsidP="00B24CFE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понятий по теме;</w:t>
            </w:r>
          </w:p>
          <w:p w:rsidR="008357FE" w:rsidRPr="000166DA" w:rsidRDefault="008357FE" w:rsidP="00B24CFE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 xml:space="preserve">- Приготовление салата из сырых </w:t>
            </w:r>
          </w:p>
          <w:p w:rsidR="008357FE" w:rsidRPr="000166DA" w:rsidRDefault="008357FE" w:rsidP="00B24CFE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овощей, блюд из вареных овощей</w:t>
            </w:r>
          </w:p>
          <w:p w:rsidR="008357FE" w:rsidRPr="000166DA" w:rsidRDefault="008357FE" w:rsidP="00B24CFE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- Поиск информации в Интернете о заболеваниях цинга и куриная слепота, причинах их возникновения и мерах профилактики</w:t>
            </w:r>
          </w:p>
          <w:p w:rsidR="008357FE" w:rsidRPr="000166DA" w:rsidRDefault="008357FE" w:rsidP="00B24CFE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- Соблюдение правил ТБ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357FE" w:rsidRPr="000166DA" w:rsidRDefault="008357FE" w:rsidP="00B24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Т-15;</w:t>
            </w:r>
          </w:p>
          <w:p w:rsidR="008357FE" w:rsidRPr="000166DA" w:rsidRDefault="008357FE" w:rsidP="00B24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КЗ 5-1</w:t>
            </w:r>
          </w:p>
          <w:p w:rsidR="008357FE" w:rsidRPr="000166DA" w:rsidRDefault="008357FE" w:rsidP="00B24CFE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 xml:space="preserve">   к/п</w:t>
            </w:r>
          </w:p>
          <w:p w:rsidR="008357FE" w:rsidRPr="000166DA" w:rsidRDefault="008357FE" w:rsidP="00B24CFE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«Овощи»,</w:t>
            </w:r>
          </w:p>
          <w:p w:rsidR="008357FE" w:rsidRDefault="008357FE" w:rsidP="00B24CFE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 xml:space="preserve">«Овощи и </w:t>
            </w:r>
          </w:p>
          <w:p w:rsidR="008357FE" w:rsidRPr="000166DA" w:rsidRDefault="008357FE" w:rsidP="00B24CFE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блюда</w:t>
            </w:r>
          </w:p>
          <w:p w:rsidR="008357FE" w:rsidRPr="000166DA" w:rsidRDefault="008357FE" w:rsidP="00B24CFE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 xml:space="preserve"> из них»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7FE" w:rsidRPr="000166DA" w:rsidRDefault="008357FE" w:rsidP="00B24CFE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ЗСТ</w:t>
            </w:r>
          </w:p>
          <w:p w:rsidR="008357FE" w:rsidRPr="000166DA" w:rsidRDefault="008357FE" w:rsidP="00B24CFE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Pr="000166DA" w:rsidRDefault="008357FE" w:rsidP="00B24CFE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развиваю</w:t>
            </w:r>
          </w:p>
          <w:p w:rsidR="008357FE" w:rsidRPr="000166DA" w:rsidRDefault="008357FE" w:rsidP="00B24CFE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щего</w:t>
            </w:r>
          </w:p>
          <w:p w:rsidR="008357FE" w:rsidRPr="000166DA" w:rsidRDefault="008357FE" w:rsidP="00B24CFE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обучения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57FE" w:rsidRPr="000166DA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  <w:p w:rsidR="008357FE" w:rsidRPr="000166DA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Pr="000166DA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7FE" w:rsidTr="00B24CFE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59-60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57FE" w:rsidRPr="00C50B1F" w:rsidRDefault="008357FE" w:rsidP="00B24C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Блюда из яиц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7FE" w:rsidRPr="000166DA" w:rsidRDefault="008357FE" w:rsidP="00B24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7FE" w:rsidRPr="000166DA" w:rsidRDefault="008357FE" w:rsidP="00B24CFE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7FE" w:rsidRPr="000166DA" w:rsidRDefault="008357FE" w:rsidP="00B24CFE">
            <w:pPr>
              <w:spacing w:after="0" w:line="240" w:lineRule="auto"/>
              <w:ind w:right="-598"/>
              <w:rPr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7FE" w:rsidRPr="002C308C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308C">
              <w:rPr>
                <w:rFonts w:ascii="Times New Roman" w:hAnsi="Times New Roman"/>
                <w:sz w:val="24"/>
                <w:szCs w:val="24"/>
              </w:rPr>
              <w:t>Строение яйца. Способы определения свежести яиц. О</w:t>
            </w:r>
            <w:r>
              <w:rPr>
                <w:rFonts w:ascii="Times New Roman" w:hAnsi="Times New Roman"/>
                <w:sz w:val="24"/>
                <w:szCs w:val="24"/>
              </w:rPr>
              <w:t>собенности кулинарного использо</w:t>
            </w:r>
            <w:r w:rsidRPr="002C308C">
              <w:rPr>
                <w:rFonts w:ascii="Times New Roman" w:hAnsi="Times New Roman"/>
                <w:sz w:val="24"/>
                <w:szCs w:val="24"/>
              </w:rPr>
              <w:t>вания яиц.</w:t>
            </w:r>
          </w:p>
          <w:p w:rsidR="008357FE" w:rsidRPr="002C308C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7FE" w:rsidRPr="002C308C" w:rsidRDefault="008357FE" w:rsidP="00B24CFE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2C308C">
              <w:rPr>
                <w:rFonts w:ascii="Times New Roman" w:hAnsi="Times New Roman"/>
                <w:sz w:val="24"/>
                <w:szCs w:val="24"/>
              </w:rPr>
              <w:t>- Участие в беседе по теме;</w:t>
            </w:r>
          </w:p>
          <w:p w:rsidR="008357FE" w:rsidRDefault="008357FE" w:rsidP="00B24CFE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2C308C">
              <w:rPr>
                <w:rFonts w:ascii="Times New Roman" w:hAnsi="Times New Roman"/>
                <w:sz w:val="24"/>
                <w:szCs w:val="24"/>
              </w:rPr>
              <w:t>- Усвоение основных определений</w:t>
            </w:r>
          </w:p>
          <w:p w:rsidR="008357FE" w:rsidRPr="002C308C" w:rsidRDefault="008357FE" w:rsidP="00B24CFE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2C308C">
              <w:rPr>
                <w:rFonts w:ascii="Times New Roman" w:hAnsi="Times New Roman"/>
                <w:sz w:val="24"/>
                <w:szCs w:val="24"/>
              </w:rPr>
              <w:t xml:space="preserve"> и понятий по теме;</w:t>
            </w:r>
          </w:p>
          <w:p w:rsidR="008357FE" w:rsidRPr="002C308C" w:rsidRDefault="008357FE" w:rsidP="00B24CFE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 w:rsidRPr="002C308C">
              <w:rPr>
                <w:rFonts w:ascii="Times New Roman" w:hAnsi="Times New Roman"/>
                <w:sz w:val="24"/>
                <w:szCs w:val="24"/>
              </w:rPr>
              <w:t>- Определение  свежести яиц</w:t>
            </w:r>
          </w:p>
          <w:p w:rsidR="008357FE" w:rsidRPr="002C308C" w:rsidRDefault="008357FE" w:rsidP="00B24CFE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2C308C">
              <w:rPr>
                <w:rFonts w:ascii="Times New Roman" w:hAnsi="Times New Roman"/>
                <w:sz w:val="24"/>
                <w:szCs w:val="24"/>
              </w:rPr>
              <w:t>- Соблюдение правил ТБ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357FE" w:rsidRPr="002C308C" w:rsidRDefault="008357FE" w:rsidP="00B24CFE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2C308C">
              <w:rPr>
                <w:rFonts w:ascii="Times New Roman" w:hAnsi="Times New Roman"/>
                <w:sz w:val="24"/>
                <w:szCs w:val="24"/>
              </w:rPr>
              <w:t xml:space="preserve">  к/п</w:t>
            </w:r>
          </w:p>
          <w:p w:rsidR="008357FE" w:rsidRPr="002C308C" w:rsidRDefault="008357FE" w:rsidP="00B24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08C">
              <w:rPr>
                <w:rFonts w:ascii="Times New Roman" w:hAnsi="Times New Roman"/>
                <w:sz w:val="24"/>
                <w:szCs w:val="24"/>
              </w:rPr>
              <w:t>«Блюда из яиц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7FE" w:rsidRPr="000166DA" w:rsidRDefault="008357FE" w:rsidP="00B24CFE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ЗСТ</w:t>
            </w:r>
          </w:p>
          <w:p w:rsidR="008357FE" w:rsidRPr="000166DA" w:rsidRDefault="008357FE" w:rsidP="00B24CFE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Pr="000166DA" w:rsidRDefault="008357FE" w:rsidP="00B24CFE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развиваю</w:t>
            </w:r>
          </w:p>
          <w:p w:rsidR="008357FE" w:rsidRPr="000166DA" w:rsidRDefault="008357FE" w:rsidP="00B24CFE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щего</w:t>
            </w:r>
          </w:p>
          <w:p w:rsidR="008357FE" w:rsidRPr="000166DA" w:rsidRDefault="008357FE" w:rsidP="00B24CFE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обучения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ЛПР</w:t>
            </w:r>
          </w:p>
        </w:tc>
      </w:tr>
      <w:tr w:rsidR="008357FE" w:rsidTr="00B24CFE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61-62</w:t>
            </w:r>
          </w:p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Pr="000166DA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63-64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Приготовление завтрака.</w:t>
            </w:r>
          </w:p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7FE" w:rsidRPr="000166DA" w:rsidRDefault="008357FE" w:rsidP="00B24CF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7FE" w:rsidRPr="000166DA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Сервировка стола к завтраку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7FE" w:rsidRDefault="008357FE" w:rsidP="00B24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8357FE" w:rsidRDefault="008357FE" w:rsidP="00B24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Pr="000166DA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7FE" w:rsidRPr="000166DA" w:rsidRDefault="008357FE" w:rsidP="00B24CFE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7FE" w:rsidRPr="000166DA" w:rsidRDefault="008357FE" w:rsidP="00B24CFE">
            <w:pPr>
              <w:spacing w:after="0" w:line="240" w:lineRule="auto"/>
              <w:ind w:right="-598"/>
              <w:rPr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7FE" w:rsidRPr="000166DA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Меню завтрака. Понятие о серви</w:t>
            </w:r>
            <w:r w:rsidRPr="000140FF">
              <w:rPr>
                <w:rFonts w:ascii="Times New Roman" w:hAnsi="Times New Roman"/>
                <w:sz w:val="24"/>
                <w:szCs w:val="24"/>
              </w:rPr>
              <w:t>ровке стола. Особенности сервировки стола к завтраку. Набор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40FF">
              <w:rPr>
                <w:rFonts w:ascii="Times New Roman" w:hAnsi="Times New Roman"/>
                <w:sz w:val="24"/>
                <w:szCs w:val="24"/>
              </w:rPr>
              <w:t>столового белья, приборов и по</w:t>
            </w:r>
            <w:r>
              <w:rPr>
                <w:rFonts w:ascii="Times New Roman" w:hAnsi="Times New Roman"/>
                <w:sz w:val="24"/>
                <w:szCs w:val="24"/>
              </w:rPr>
              <w:t>суды для завтрака. Способы скла</w:t>
            </w:r>
            <w:r w:rsidRPr="000140FF">
              <w:rPr>
                <w:rFonts w:ascii="Times New Roman" w:hAnsi="Times New Roman"/>
                <w:sz w:val="24"/>
                <w:szCs w:val="24"/>
              </w:rPr>
              <w:t>дывания салфеток. Салфеточный этикет.</w:t>
            </w:r>
            <w:r w:rsidRPr="000166D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7FE" w:rsidRPr="000166DA" w:rsidRDefault="008357FE" w:rsidP="00B24CFE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- Участие в беседе по теме;</w:t>
            </w:r>
          </w:p>
          <w:p w:rsidR="008357FE" w:rsidRPr="000166DA" w:rsidRDefault="008357FE" w:rsidP="00B24CFE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 xml:space="preserve">- Усвоение основных определений и </w:t>
            </w:r>
          </w:p>
          <w:p w:rsidR="008357FE" w:rsidRPr="000166DA" w:rsidRDefault="008357FE" w:rsidP="00B24CFE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понятий по теме;</w:t>
            </w:r>
          </w:p>
          <w:p w:rsidR="008357FE" w:rsidRPr="000166DA" w:rsidRDefault="008357FE" w:rsidP="00B24CFE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- Поиск информации в Интернете о калорийности продуктов</w:t>
            </w:r>
          </w:p>
          <w:p w:rsidR="008357FE" w:rsidRPr="000166DA" w:rsidRDefault="008357FE" w:rsidP="00B24CFE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- Складывание столовых салфеток</w:t>
            </w:r>
          </w:p>
          <w:p w:rsidR="008357FE" w:rsidRPr="000166DA" w:rsidRDefault="008357FE" w:rsidP="00B24CFE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 xml:space="preserve">- Выполнение сервировки стола к </w:t>
            </w:r>
          </w:p>
          <w:p w:rsidR="008357FE" w:rsidRPr="000166DA" w:rsidRDefault="008357FE" w:rsidP="00B24CFE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завтраку</w:t>
            </w:r>
          </w:p>
          <w:p w:rsidR="008357FE" w:rsidRDefault="008357FE" w:rsidP="00B24CFE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- Соблюдение правил ТБ</w:t>
            </w:r>
          </w:p>
          <w:p w:rsidR="008357FE" w:rsidRPr="000166DA" w:rsidRDefault="008357FE" w:rsidP="00B24CFE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357FE" w:rsidRPr="000166DA" w:rsidRDefault="008357FE" w:rsidP="00B24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Т-9;</w:t>
            </w:r>
          </w:p>
          <w:p w:rsidR="008357FE" w:rsidRPr="000166DA" w:rsidRDefault="008357FE" w:rsidP="00B24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Т-11;</w:t>
            </w:r>
          </w:p>
          <w:p w:rsidR="008357FE" w:rsidRPr="000166DA" w:rsidRDefault="008357FE" w:rsidP="00B24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КК 5-4;</w:t>
            </w:r>
          </w:p>
          <w:p w:rsidR="008357FE" w:rsidRPr="000166DA" w:rsidRDefault="008357FE" w:rsidP="00B24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ДМ 5-1;    памятка</w:t>
            </w:r>
          </w:p>
          <w:p w:rsidR="008357FE" w:rsidRPr="000166DA" w:rsidRDefault="008357FE" w:rsidP="00B24CFE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 xml:space="preserve">  к/п</w:t>
            </w:r>
          </w:p>
          <w:p w:rsidR="008357FE" w:rsidRPr="000166DA" w:rsidRDefault="008357FE" w:rsidP="00B24CFE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 xml:space="preserve">«Сервировка </w:t>
            </w:r>
          </w:p>
          <w:p w:rsidR="008357FE" w:rsidRPr="000166DA" w:rsidRDefault="008357FE" w:rsidP="00B24CFE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 xml:space="preserve">  стола к завтраку»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7FE" w:rsidRPr="000166DA" w:rsidRDefault="008357FE" w:rsidP="00B24CFE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ЗСТ</w:t>
            </w:r>
          </w:p>
          <w:p w:rsidR="008357FE" w:rsidRPr="000166DA" w:rsidRDefault="008357FE" w:rsidP="00B24CFE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ИКТ</w:t>
            </w:r>
          </w:p>
          <w:p w:rsidR="008357FE" w:rsidRPr="000166DA" w:rsidRDefault="008357FE" w:rsidP="00B24CFE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развиваю</w:t>
            </w:r>
          </w:p>
          <w:p w:rsidR="008357FE" w:rsidRPr="000166DA" w:rsidRDefault="008357FE" w:rsidP="00B24CFE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щего</w:t>
            </w:r>
          </w:p>
          <w:p w:rsidR="008357FE" w:rsidRPr="000166DA" w:rsidRDefault="008357FE" w:rsidP="00B24CFE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обучения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57FE" w:rsidRPr="000166DA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  <w:p w:rsidR="008357FE" w:rsidRPr="000166DA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Pr="000166DA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ЛП</w:t>
            </w:r>
            <w:r w:rsidRPr="000166DA">
              <w:rPr>
                <w:rFonts w:ascii="Times New Roman" w:hAnsi="Times New Roman"/>
                <w:sz w:val="24"/>
                <w:szCs w:val="24"/>
              </w:rPr>
              <w:t>Р</w:t>
            </w:r>
          </w:p>
        </w:tc>
      </w:tr>
      <w:tr w:rsidR="008357FE" w:rsidTr="00B24CFE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65-66</w:t>
            </w:r>
          </w:p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Pr="000166DA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67-68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7FE" w:rsidRDefault="008357FE" w:rsidP="00B24C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Пример творческого проекта« Завтрак для всей семьи»</w:t>
            </w:r>
          </w:p>
          <w:p w:rsidR="008357FE" w:rsidRDefault="008357FE" w:rsidP="00B24C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Pr="003D3E16" w:rsidRDefault="008357FE" w:rsidP="00B24C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Pr="000166DA" w:rsidRDefault="008357FE" w:rsidP="00B24CF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Защита творческого проекта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Pr="000166DA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7FE" w:rsidRPr="000166DA" w:rsidRDefault="008357FE" w:rsidP="00B24CFE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7FE" w:rsidRPr="000166DA" w:rsidRDefault="008357FE" w:rsidP="00B24CFE">
            <w:pPr>
              <w:spacing w:after="0" w:line="240" w:lineRule="auto"/>
              <w:ind w:right="-598"/>
              <w:rPr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Проблемная ситуация. Цель и задачи проекта. Исследование. Самооценка</w:t>
            </w:r>
            <w:r>
              <w:rPr>
                <w:rFonts w:ascii="Times New Roman" w:hAnsi="Times New Roman"/>
                <w:sz w:val="24"/>
                <w:szCs w:val="24"/>
              </w:rPr>
              <w:t>. Умение работать с тестовым проверочным материалом</w:t>
            </w:r>
          </w:p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Pr="00B44A85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357FE" w:rsidRDefault="008357FE" w:rsidP="00B24CFE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lastRenderedPageBreak/>
              <w:t>- составление проектной документа</w:t>
            </w:r>
          </w:p>
          <w:p w:rsidR="008357FE" w:rsidRPr="00B44A85" w:rsidRDefault="008357FE" w:rsidP="00B24CFE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ции;</w:t>
            </w:r>
          </w:p>
          <w:p w:rsidR="008357FE" w:rsidRDefault="008357FE" w:rsidP="00B24CFE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- планирование проектной деятель</w:t>
            </w:r>
          </w:p>
          <w:p w:rsidR="008357FE" w:rsidRPr="00B44A85" w:rsidRDefault="008357FE" w:rsidP="00B24CFE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ности</w:t>
            </w:r>
          </w:p>
          <w:p w:rsidR="008357FE" w:rsidRDefault="008357FE" w:rsidP="00B24CFE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- Работа с тестовым материалом</w:t>
            </w:r>
          </w:p>
          <w:p w:rsidR="008357FE" w:rsidRDefault="008357FE" w:rsidP="00B24CFE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Научиться слушать учителя и одноклассников, инициативно сот-</w:t>
            </w:r>
          </w:p>
          <w:p w:rsidR="008357FE" w:rsidRPr="00B44A85" w:rsidRDefault="008357FE" w:rsidP="00B24CFE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рудничать в поиске и сборе информации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57FE" w:rsidRPr="000166DA" w:rsidRDefault="008357FE" w:rsidP="00B24CFE">
            <w:pPr>
              <w:spacing w:after="0" w:line="240" w:lineRule="auto"/>
              <w:ind w:right="-598"/>
              <w:rPr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7FE" w:rsidRDefault="008357FE" w:rsidP="00B24CFE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Техноло</w:t>
            </w:r>
          </w:p>
          <w:p w:rsidR="008357FE" w:rsidRDefault="008357FE" w:rsidP="00B24CFE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гия </w:t>
            </w:r>
            <w:r w:rsidRPr="00B44A85">
              <w:rPr>
                <w:rFonts w:ascii="Times New Roman" w:hAnsi="Times New Roman"/>
                <w:sz w:val="24"/>
                <w:szCs w:val="24"/>
              </w:rPr>
              <w:t>про</w:t>
            </w:r>
          </w:p>
          <w:p w:rsidR="008357FE" w:rsidRDefault="008357FE" w:rsidP="00B24CFE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ектного обучения</w:t>
            </w:r>
          </w:p>
          <w:p w:rsidR="008357FE" w:rsidRDefault="008357FE" w:rsidP="00B24CFE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Pr="000166DA" w:rsidRDefault="008357FE" w:rsidP="00B24CFE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Pr="000166DA" w:rsidRDefault="008357FE" w:rsidP="00B24CFE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 w:rsidRPr="000166DA">
              <w:rPr>
                <w:rFonts w:ascii="Times New Roman" w:hAnsi="Times New Roman"/>
                <w:sz w:val="24"/>
                <w:szCs w:val="24"/>
              </w:rPr>
              <w:t>технология          тестового  контроля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57FE" w:rsidRPr="000166DA" w:rsidRDefault="008357FE" w:rsidP="00B24CFE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8357FE" w:rsidRDefault="008357FE" w:rsidP="00B24CFE">
            <w:pPr>
              <w:spacing w:after="0" w:line="240" w:lineRule="auto"/>
              <w:ind w:left="-100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ОСИ</w:t>
            </w:r>
          </w:p>
          <w:p w:rsidR="008357FE" w:rsidRPr="000166DA" w:rsidRDefault="008357FE" w:rsidP="00B24CFE">
            <w:pPr>
              <w:spacing w:after="0" w:line="240" w:lineRule="auto"/>
              <w:ind w:left="-100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КК</w:t>
            </w:r>
          </w:p>
        </w:tc>
      </w:tr>
      <w:tr w:rsidR="008357FE" w:rsidTr="00B24CFE">
        <w:tc>
          <w:tcPr>
            <w:tcW w:w="157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7FE" w:rsidRDefault="008357FE" w:rsidP="00B24CF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8357FE" w:rsidRDefault="008357FE" w:rsidP="00B24CF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Итого:  68 часов</w:t>
            </w:r>
          </w:p>
          <w:p w:rsidR="008357FE" w:rsidRDefault="008357FE" w:rsidP="00B24CFE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8357FE" w:rsidRPr="000166DA" w:rsidRDefault="008357FE" w:rsidP="00B24CF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8357FE" w:rsidRPr="007C5D41" w:rsidRDefault="008357FE" w:rsidP="00B24CFE">
            <w:pPr>
              <w:spacing w:after="0" w:line="240" w:lineRule="auto"/>
              <w:ind w:left="714"/>
              <w:contextualSpacing/>
              <w:rPr>
                <w:rFonts w:ascii="Times New Roman" w:eastAsia="Times New Roman" w:hAnsi="Times New Roman"/>
                <w:b/>
                <w:sz w:val="16"/>
                <w:szCs w:val="16"/>
                <w:u w:val="single"/>
                <w:lang w:eastAsia="ru-RU"/>
              </w:rPr>
            </w:pPr>
          </w:p>
        </w:tc>
      </w:tr>
      <w:tr w:rsidR="008357FE" w:rsidTr="00B24CFE">
        <w:tc>
          <w:tcPr>
            <w:tcW w:w="157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7FE" w:rsidRDefault="008357FE" w:rsidP="00B24CF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8357FE" w:rsidRDefault="008357FE" w:rsidP="00B24CFE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8357FE" w:rsidRPr="000166DA" w:rsidRDefault="008357FE" w:rsidP="00B24CF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57FE" w:rsidTr="00B24CFE">
        <w:tc>
          <w:tcPr>
            <w:tcW w:w="157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57FE" w:rsidRPr="000166DA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7FE" w:rsidRPr="006906D2" w:rsidTr="00B24CFE">
        <w:tc>
          <w:tcPr>
            <w:tcW w:w="157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57FE" w:rsidRPr="000166DA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7FE" w:rsidTr="00B24CFE">
        <w:tc>
          <w:tcPr>
            <w:tcW w:w="157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7FE" w:rsidTr="00B24CFE">
        <w:tc>
          <w:tcPr>
            <w:tcW w:w="157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7FE" w:rsidRPr="000166DA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7FE" w:rsidTr="00B24CFE">
        <w:tc>
          <w:tcPr>
            <w:tcW w:w="157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8357FE" w:rsidRDefault="008357FE" w:rsidP="00B2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829D1" w:rsidRDefault="002829D1">
      <w:pP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2829D1" w:rsidRDefault="002829D1" w:rsidP="002829D1"/>
    <w:p w:rsidR="002829D1" w:rsidRDefault="002829D1" w:rsidP="002829D1">
      <w:r>
        <w:br w:type="page"/>
      </w:r>
    </w:p>
    <w:p w:rsidR="002829D1" w:rsidRDefault="002829D1" w:rsidP="002829D1"/>
    <w:p w:rsidR="002829D1" w:rsidRDefault="002829D1" w:rsidP="002829D1"/>
    <w:p w:rsidR="002829D1" w:rsidRDefault="002829D1" w:rsidP="002829D1">
      <w:r>
        <w:br w:type="page"/>
      </w:r>
    </w:p>
    <w:p w:rsidR="002829D1" w:rsidRDefault="002829D1" w:rsidP="002829D1"/>
    <w:p w:rsidR="002829D1" w:rsidRDefault="002829D1" w:rsidP="002829D1">
      <w:r>
        <w:br w:type="page"/>
      </w:r>
    </w:p>
    <w:p w:rsidR="002829D1" w:rsidRDefault="002829D1" w:rsidP="002829D1"/>
    <w:p w:rsidR="002829D1" w:rsidRDefault="002829D1" w:rsidP="002829D1"/>
    <w:p w:rsidR="002829D1" w:rsidRDefault="002829D1" w:rsidP="002829D1"/>
    <w:p w:rsidR="002829D1" w:rsidRDefault="002829D1" w:rsidP="002829D1"/>
    <w:p w:rsidR="002829D1" w:rsidRDefault="002829D1" w:rsidP="002829D1"/>
    <w:p w:rsidR="004B4CE6" w:rsidRDefault="004B4CE6" w:rsidP="002829D1">
      <w:bookmarkStart w:id="0" w:name="_GoBack"/>
      <w:bookmarkEnd w:id="0"/>
    </w:p>
    <w:p w:rsidR="002829D1" w:rsidRDefault="002829D1" w:rsidP="002829D1"/>
    <w:p w:rsidR="002829D1" w:rsidRDefault="002829D1" w:rsidP="002829D1">
      <w:r>
        <w:br w:type="page"/>
      </w:r>
    </w:p>
    <w:p w:rsidR="002829D1" w:rsidRDefault="002829D1" w:rsidP="002829D1"/>
    <w:p w:rsidR="002829D1" w:rsidRDefault="002829D1" w:rsidP="002829D1"/>
    <w:p w:rsidR="002829D1" w:rsidRDefault="002829D1" w:rsidP="002829D1"/>
    <w:p w:rsidR="002829D1" w:rsidRDefault="002829D1" w:rsidP="002829D1"/>
    <w:p w:rsidR="002829D1" w:rsidRDefault="002829D1" w:rsidP="002829D1"/>
    <w:p w:rsidR="002829D1" w:rsidRDefault="002829D1" w:rsidP="002829D1"/>
    <w:p w:rsidR="002829D1" w:rsidRDefault="002829D1" w:rsidP="002829D1"/>
    <w:p w:rsidR="002829D1" w:rsidRDefault="002829D1" w:rsidP="002829D1">
      <w:r>
        <w:br w:type="page"/>
      </w:r>
    </w:p>
    <w:p w:rsidR="002829D1" w:rsidRDefault="002829D1" w:rsidP="002829D1"/>
    <w:p w:rsidR="002829D1" w:rsidRDefault="002829D1" w:rsidP="002829D1"/>
    <w:p w:rsidR="002829D1" w:rsidRDefault="002829D1" w:rsidP="002829D1"/>
    <w:p w:rsidR="002829D1" w:rsidRDefault="002829D1" w:rsidP="002829D1"/>
    <w:p w:rsidR="002829D1" w:rsidRDefault="002829D1" w:rsidP="002829D1"/>
    <w:p w:rsidR="002829D1" w:rsidRDefault="002829D1" w:rsidP="002829D1"/>
    <w:p w:rsidR="002829D1" w:rsidRDefault="002829D1" w:rsidP="002829D1"/>
    <w:p w:rsidR="002829D1" w:rsidRDefault="002829D1" w:rsidP="002829D1">
      <w:r>
        <w:br w:type="page"/>
      </w:r>
    </w:p>
    <w:p w:rsidR="002829D1" w:rsidRDefault="002829D1" w:rsidP="002829D1"/>
    <w:p w:rsidR="002829D1" w:rsidRDefault="002829D1" w:rsidP="002829D1"/>
    <w:p w:rsidR="002829D1" w:rsidRDefault="002829D1" w:rsidP="002829D1"/>
    <w:p w:rsidR="002829D1" w:rsidRDefault="002829D1" w:rsidP="002829D1"/>
    <w:p w:rsidR="002829D1" w:rsidRDefault="002829D1" w:rsidP="002829D1">
      <w:r>
        <w:br w:type="page"/>
      </w:r>
    </w:p>
    <w:p w:rsidR="002829D1" w:rsidRDefault="002829D1" w:rsidP="002829D1"/>
    <w:p w:rsidR="002829D1" w:rsidRDefault="002829D1" w:rsidP="002829D1"/>
    <w:p w:rsidR="002829D1" w:rsidRDefault="002829D1" w:rsidP="002829D1">
      <w:r>
        <w:br w:type="page"/>
      </w:r>
    </w:p>
    <w:p w:rsidR="002829D1" w:rsidRDefault="002829D1" w:rsidP="002829D1"/>
    <w:p w:rsidR="002829D1" w:rsidRDefault="002829D1" w:rsidP="002829D1"/>
    <w:p w:rsidR="002829D1" w:rsidRDefault="002829D1" w:rsidP="002829D1">
      <w:r>
        <w:br w:type="page"/>
      </w:r>
    </w:p>
    <w:p w:rsidR="002829D1" w:rsidRDefault="002829D1" w:rsidP="002829D1"/>
    <w:p w:rsidR="002829D1" w:rsidRDefault="002829D1" w:rsidP="002829D1"/>
    <w:p w:rsidR="002829D1" w:rsidRDefault="002829D1" w:rsidP="002829D1"/>
    <w:p w:rsidR="002829D1" w:rsidRDefault="002829D1" w:rsidP="002829D1"/>
    <w:p w:rsidR="002829D1" w:rsidRDefault="002829D1" w:rsidP="002829D1">
      <w:r>
        <w:br w:type="page"/>
      </w:r>
    </w:p>
    <w:p w:rsidR="002829D1" w:rsidRDefault="002829D1" w:rsidP="002829D1"/>
    <w:p w:rsidR="002829D1" w:rsidRDefault="002829D1" w:rsidP="002829D1">
      <w:r>
        <w:br w:type="page"/>
      </w:r>
    </w:p>
    <w:p w:rsidR="002829D1" w:rsidRDefault="002829D1" w:rsidP="002829D1"/>
    <w:p w:rsidR="002829D1" w:rsidRDefault="002829D1" w:rsidP="002829D1">
      <w:r>
        <w:br w:type="page"/>
      </w:r>
    </w:p>
    <w:p w:rsidR="002829D1" w:rsidRDefault="002829D1" w:rsidP="002829D1"/>
    <w:p w:rsidR="002829D1" w:rsidRDefault="002829D1" w:rsidP="002829D1"/>
    <w:p w:rsidR="002829D1" w:rsidRDefault="002829D1" w:rsidP="002829D1">
      <w:r>
        <w:br w:type="page"/>
      </w:r>
    </w:p>
    <w:p w:rsidR="002829D1" w:rsidRDefault="002829D1" w:rsidP="002829D1"/>
    <w:p w:rsidR="002829D1" w:rsidRDefault="002829D1" w:rsidP="002829D1"/>
    <w:p w:rsidR="002829D1" w:rsidRDefault="002829D1" w:rsidP="002829D1">
      <w:r>
        <w:br w:type="page"/>
      </w:r>
    </w:p>
    <w:p w:rsidR="002829D1" w:rsidRDefault="002829D1" w:rsidP="002829D1"/>
    <w:sectPr w:rsidR="002829D1" w:rsidSect="002829D1">
      <w:pgSz w:w="16838" w:h="11906" w:orient="landscape"/>
      <w:pgMar w:top="720" w:right="720" w:bottom="28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39DA" w:rsidRDefault="006439DA" w:rsidP="009A1F39">
      <w:pPr>
        <w:spacing w:after="0" w:line="240" w:lineRule="auto"/>
      </w:pPr>
      <w:r>
        <w:separator/>
      </w:r>
    </w:p>
  </w:endnote>
  <w:endnote w:type="continuationSeparator" w:id="1">
    <w:p w:rsidR="006439DA" w:rsidRDefault="006439DA" w:rsidP="009A1F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39DA" w:rsidRDefault="006439DA" w:rsidP="009A1F39">
      <w:pPr>
        <w:spacing w:after="0" w:line="240" w:lineRule="auto"/>
      </w:pPr>
      <w:r>
        <w:separator/>
      </w:r>
    </w:p>
  </w:footnote>
  <w:footnote w:type="continuationSeparator" w:id="1">
    <w:p w:rsidR="006439DA" w:rsidRDefault="006439DA" w:rsidP="009A1F39">
      <w:pPr>
        <w:spacing w:after="0" w:line="240" w:lineRule="auto"/>
      </w:pPr>
      <w:r>
        <w:continuationSeparator/>
      </w:r>
    </w:p>
  </w:footnote>
  <w:footnote w:id="2">
    <w:p w:rsidR="00050804" w:rsidRDefault="00050804">
      <w:pPr>
        <w:pStyle w:val="a3"/>
      </w:pPr>
      <w:r>
        <w:rPr>
          <w:rStyle w:val="a5"/>
        </w:rPr>
        <w:footnoteRef/>
      </w:r>
      <w:r w:rsidRPr="009A1F39">
        <w:t>Технология:</w:t>
      </w:r>
      <w:r>
        <w:t xml:space="preserve"> программа авторы: Синица Н.В.,Самородский П.С..Симоненко В.Д.,Яковенко О.В.: М.: Вентана – Граф,2016г.</w:t>
      </w:r>
    </w:p>
  </w:footnote>
  <w:footnote w:id="3">
    <w:p w:rsidR="00050804" w:rsidRPr="00A60244" w:rsidRDefault="00050804">
      <w:pPr>
        <w:pStyle w:val="a3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3">
    <w:nsid w:val="00000007"/>
    <w:multiLevelType w:val="multilevel"/>
    <w:tmpl w:val="00000006"/>
    <w:lvl w:ilvl="0">
      <w:start w:val="6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6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6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6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6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6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6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6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6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4">
    <w:nsid w:val="00000009"/>
    <w:multiLevelType w:val="multilevel"/>
    <w:tmpl w:val="00000008"/>
    <w:lvl w:ilvl="0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5">
    <w:nsid w:val="00C35FA5"/>
    <w:multiLevelType w:val="hybridMultilevel"/>
    <w:tmpl w:val="FC9E02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0B607E"/>
    <w:multiLevelType w:val="hybridMultilevel"/>
    <w:tmpl w:val="27C04B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6B2E3A"/>
    <w:multiLevelType w:val="hybridMultilevel"/>
    <w:tmpl w:val="26C245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CE097E"/>
    <w:multiLevelType w:val="hybridMultilevel"/>
    <w:tmpl w:val="EB722D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FA1BBF"/>
    <w:multiLevelType w:val="hybridMultilevel"/>
    <w:tmpl w:val="4C62B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345011"/>
    <w:multiLevelType w:val="hybridMultilevel"/>
    <w:tmpl w:val="E6529A0C"/>
    <w:lvl w:ilvl="0" w:tplc="04190001">
      <w:start w:val="1"/>
      <w:numFmt w:val="bullet"/>
      <w:lvlText w:val=""/>
      <w:lvlJc w:val="left"/>
      <w:pPr>
        <w:ind w:left="14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6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7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7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8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9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20154" w:hanging="360"/>
      </w:pPr>
      <w:rPr>
        <w:rFonts w:ascii="Wingdings" w:hAnsi="Wingdings" w:hint="default"/>
      </w:rPr>
    </w:lvl>
  </w:abstractNum>
  <w:abstractNum w:abstractNumId="11">
    <w:nsid w:val="192E3B84"/>
    <w:multiLevelType w:val="hybridMultilevel"/>
    <w:tmpl w:val="CA247C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94E0B05"/>
    <w:multiLevelType w:val="hybridMultilevel"/>
    <w:tmpl w:val="67E65F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390C82"/>
    <w:multiLevelType w:val="hybridMultilevel"/>
    <w:tmpl w:val="21262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10001D"/>
    <w:multiLevelType w:val="hybridMultilevel"/>
    <w:tmpl w:val="F45AA6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C737DB"/>
    <w:multiLevelType w:val="hybridMultilevel"/>
    <w:tmpl w:val="37F4E1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21309A"/>
    <w:multiLevelType w:val="hybridMultilevel"/>
    <w:tmpl w:val="03343CAE"/>
    <w:lvl w:ilvl="0" w:tplc="A2CAD0F6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7">
    <w:nsid w:val="28DD60E2"/>
    <w:multiLevelType w:val="hybridMultilevel"/>
    <w:tmpl w:val="5CBCF3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7962C7"/>
    <w:multiLevelType w:val="hybridMultilevel"/>
    <w:tmpl w:val="18480B58"/>
    <w:lvl w:ilvl="0" w:tplc="1CC4FE0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D8287A"/>
    <w:multiLevelType w:val="hybridMultilevel"/>
    <w:tmpl w:val="3C3AF3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FB2536"/>
    <w:multiLevelType w:val="hybridMultilevel"/>
    <w:tmpl w:val="07267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8E774A"/>
    <w:multiLevelType w:val="hybridMultilevel"/>
    <w:tmpl w:val="71043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A93974"/>
    <w:multiLevelType w:val="hybridMultilevel"/>
    <w:tmpl w:val="CD9E9FA8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3">
    <w:nsid w:val="514D4D1C"/>
    <w:multiLevelType w:val="hybridMultilevel"/>
    <w:tmpl w:val="D78CC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D8149B"/>
    <w:multiLevelType w:val="hybridMultilevel"/>
    <w:tmpl w:val="77B4D7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1B6800"/>
    <w:multiLevelType w:val="hybridMultilevel"/>
    <w:tmpl w:val="2C7CE0F8"/>
    <w:lvl w:ilvl="0" w:tplc="04190001">
      <w:start w:val="1"/>
      <w:numFmt w:val="bullet"/>
      <w:lvlText w:val=""/>
      <w:lvlJc w:val="left"/>
      <w:pPr>
        <w:ind w:left="11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26">
    <w:nsid w:val="64782531"/>
    <w:multiLevelType w:val="hybridMultilevel"/>
    <w:tmpl w:val="12B889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9B936CA"/>
    <w:multiLevelType w:val="hybridMultilevel"/>
    <w:tmpl w:val="5838B366"/>
    <w:lvl w:ilvl="0" w:tplc="04190001">
      <w:start w:val="1"/>
      <w:numFmt w:val="bullet"/>
      <w:lvlText w:val=""/>
      <w:lvlJc w:val="left"/>
      <w:pPr>
        <w:ind w:left="2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28">
    <w:nsid w:val="69F80F50"/>
    <w:multiLevelType w:val="hybridMultilevel"/>
    <w:tmpl w:val="621090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A644B8D"/>
    <w:multiLevelType w:val="hybridMultilevel"/>
    <w:tmpl w:val="D6F619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E4B0437"/>
    <w:multiLevelType w:val="hybridMultilevel"/>
    <w:tmpl w:val="D3C499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763FD5"/>
    <w:multiLevelType w:val="hybridMultilevel"/>
    <w:tmpl w:val="27041F96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2">
    <w:nsid w:val="71407974"/>
    <w:multiLevelType w:val="hybridMultilevel"/>
    <w:tmpl w:val="685C27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1C328F7"/>
    <w:multiLevelType w:val="hybridMultilevel"/>
    <w:tmpl w:val="87FA27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1E773B1"/>
    <w:multiLevelType w:val="hybridMultilevel"/>
    <w:tmpl w:val="26A4E9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3B121A2"/>
    <w:multiLevelType w:val="hybridMultilevel"/>
    <w:tmpl w:val="3BA47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56615FD"/>
    <w:multiLevelType w:val="hybridMultilevel"/>
    <w:tmpl w:val="AB042EB8"/>
    <w:lvl w:ilvl="0" w:tplc="04190001">
      <w:start w:val="1"/>
      <w:numFmt w:val="bullet"/>
      <w:lvlText w:val=""/>
      <w:lvlJc w:val="left"/>
      <w:pPr>
        <w:ind w:left="131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5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5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6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7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8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8878" w:hanging="360"/>
      </w:pPr>
      <w:rPr>
        <w:rFonts w:ascii="Wingdings" w:hAnsi="Wingdings" w:hint="default"/>
      </w:rPr>
    </w:lvl>
  </w:abstractNum>
  <w:abstractNum w:abstractNumId="37">
    <w:nsid w:val="79910855"/>
    <w:multiLevelType w:val="hybridMultilevel"/>
    <w:tmpl w:val="AFF4A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EE8627D"/>
    <w:multiLevelType w:val="hybridMultilevel"/>
    <w:tmpl w:val="98D25AAE"/>
    <w:lvl w:ilvl="0" w:tplc="9C7CAB0C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3"/>
  </w:num>
  <w:num w:numId="5">
    <w:abstractNumId w:val="3"/>
  </w:num>
  <w:num w:numId="6">
    <w:abstractNumId w:val="4"/>
  </w:num>
  <w:num w:numId="7">
    <w:abstractNumId w:val="15"/>
  </w:num>
  <w:num w:numId="8">
    <w:abstractNumId w:val="17"/>
  </w:num>
  <w:num w:numId="9">
    <w:abstractNumId w:val="8"/>
  </w:num>
  <w:num w:numId="10">
    <w:abstractNumId w:val="25"/>
  </w:num>
  <w:num w:numId="11">
    <w:abstractNumId w:val="33"/>
  </w:num>
  <w:num w:numId="12">
    <w:abstractNumId w:val="22"/>
  </w:num>
  <w:num w:numId="13">
    <w:abstractNumId w:val="28"/>
  </w:num>
  <w:num w:numId="14">
    <w:abstractNumId w:val="14"/>
  </w:num>
  <w:num w:numId="15">
    <w:abstractNumId w:val="32"/>
  </w:num>
  <w:num w:numId="16">
    <w:abstractNumId w:val="13"/>
  </w:num>
  <w:num w:numId="17">
    <w:abstractNumId w:val="11"/>
  </w:num>
  <w:num w:numId="18">
    <w:abstractNumId w:val="24"/>
  </w:num>
  <w:num w:numId="19">
    <w:abstractNumId w:val="10"/>
  </w:num>
  <w:num w:numId="20">
    <w:abstractNumId w:val="35"/>
  </w:num>
  <w:num w:numId="21">
    <w:abstractNumId w:val="19"/>
  </w:num>
  <w:num w:numId="22">
    <w:abstractNumId w:val="37"/>
  </w:num>
  <w:num w:numId="23">
    <w:abstractNumId w:val="12"/>
  </w:num>
  <w:num w:numId="24">
    <w:abstractNumId w:val="7"/>
  </w:num>
  <w:num w:numId="25">
    <w:abstractNumId w:val="21"/>
  </w:num>
  <w:num w:numId="26">
    <w:abstractNumId w:val="36"/>
  </w:num>
  <w:num w:numId="27">
    <w:abstractNumId w:val="5"/>
  </w:num>
  <w:num w:numId="28">
    <w:abstractNumId w:val="29"/>
  </w:num>
  <w:num w:numId="29">
    <w:abstractNumId w:val="26"/>
  </w:num>
  <w:num w:numId="30">
    <w:abstractNumId w:val="30"/>
  </w:num>
  <w:num w:numId="31">
    <w:abstractNumId w:val="34"/>
  </w:num>
  <w:num w:numId="32">
    <w:abstractNumId w:val="9"/>
  </w:num>
  <w:num w:numId="3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</w:num>
  <w:num w:numId="35">
    <w:abstractNumId w:val="31"/>
  </w:num>
  <w:num w:numId="36">
    <w:abstractNumId w:val="18"/>
  </w:num>
  <w:num w:numId="37">
    <w:abstractNumId w:val="38"/>
  </w:num>
  <w:num w:numId="38">
    <w:abstractNumId w:val="6"/>
  </w:num>
  <w:num w:numId="3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3411C"/>
    <w:rsid w:val="00050804"/>
    <w:rsid w:val="00083CC4"/>
    <w:rsid w:val="000938DC"/>
    <w:rsid w:val="001667D3"/>
    <w:rsid w:val="002829D1"/>
    <w:rsid w:val="002B3C9B"/>
    <w:rsid w:val="003A2E60"/>
    <w:rsid w:val="004033A9"/>
    <w:rsid w:val="0043411C"/>
    <w:rsid w:val="00450A42"/>
    <w:rsid w:val="004B4CE6"/>
    <w:rsid w:val="00591E9B"/>
    <w:rsid w:val="005F3FB4"/>
    <w:rsid w:val="005F61B4"/>
    <w:rsid w:val="006439DA"/>
    <w:rsid w:val="0071093B"/>
    <w:rsid w:val="00710A9C"/>
    <w:rsid w:val="00722DF4"/>
    <w:rsid w:val="0074407D"/>
    <w:rsid w:val="00824CAF"/>
    <w:rsid w:val="008312B5"/>
    <w:rsid w:val="008357FE"/>
    <w:rsid w:val="00867E5B"/>
    <w:rsid w:val="008E3C55"/>
    <w:rsid w:val="00906884"/>
    <w:rsid w:val="00975086"/>
    <w:rsid w:val="009A1F39"/>
    <w:rsid w:val="009D6171"/>
    <w:rsid w:val="009E5204"/>
    <w:rsid w:val="00A13274"/>
    <w:rsid w:val="00A60244"/>
    <w:rsid w:val="00A910A5"/>
    <w:rsid w:val="00C72B7B"/>
    <w:rsid w:val="00D03F70"/>
    <w:rsid w:val="00D64E37"/>
    <w:rsid w:val="00D949A1"/>
    <w:rsid w:val="00E0489C"/>
    <w:rsid w:val="00E87F0C"/>
    <w:rsid w:val="00EA642B"/>
    <w:rsid w:val="00F07253"/>
    <w:rsid w:val="00F760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B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9A1F39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9A1F39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9A1F39"/>
    <w:rPr>
      <w:vertAlign w:val="superscript"/>
    </w:rPr>
  </w:style>
  <w:style w:type="paragraph" w:styleId="a6">
    <w:name w:val="List Paragraph"/>
    <w:basedOn w:val="a"/>
    <w:uiPriority w:val="34"/>
    <w:qFormat/>
    <w:rsid w:val="009A1F39"/>
    <w:pPr>
      <w:ind w:left="720"/>
      <w:contextualSpacing/>
    </w:pPr>
  </w:style>
  <w:style w:type="paragraph" w:styleId="a7">
    <w:name w:val="No Spacing"/>
    <w:uiPriority w:val="1"/>
    <w:qFormat/>
    <w:rsid w:val="002829D1"/>
    <w:pPr>
      <w:spacing w:after="0" w:line="240" w:lineRule="auto"/>
    </w:pPr>
  </w:style>
  <w:style w:type="paragraph" w:styleId="a8">
    <w:name w:val="Normal (Web)"/>
    <w:basedOn w:val="a"/>
    <w:unhideWhenUsed/>
    <w:rsid w:val="008357FE"/>
    <w:pPr>
      <w:spacing w:before="100" w:beforeAutospacing="1" w:after="100" w:afterAutospacing="1" w:line="240" w:lineRule="auto"/>
    </w:pPr>
    <w:rPr>
      <w:rFonts w:ascii="Arial" w:eastAsia="Times New Roman" w:hAnsi="Arial" w:cs="Arial"/>
      <w:lang w:eastAsia="ru-RU"/>
    </w:rPr>
  </w:style>
  <w:style w:type="paragraph" w:styleId="a9">
    <w:name w:val="Body Text Indent"/>
    <w:basedOn w:val="a"/>
    <w:link w:val="aa"/>
    <w:rsid w:val="008357FE"/>
    <w:pPr>
      <w:spacing w:after="0" w:line="360" w:lineRule="auto"/>
      <w:ind w:firstLine="567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8357F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8357FE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8357FE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8357FE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ae">
    <w:name w:val="Нижний колонтитул Знак"/>
    <w:basedOn w:val="a0"/>
    <w:link w:val="ad"/>
    <w:uiPriority w:val="99"/>
    <w:rsid w:val="008357FE"/>
    <w:rPr>
      <w:rFonts w:ascii="Calibri" w:eastAsia="Calibri" w:hAnsi="Calibri" w:cs="Times New Roman"/>
    </w:rPr>
  </w:style>
  <w:style w:type="character" w:styleId="af">
    <w:name w:val="Hyperlink"/>
    <w:basedOn w:val="a0"/>
    <w:uiPriority w:val="99"/>
    <w:unhideWhenUsed/>
    <w:rsid w:val="008357FE"/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E04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048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7495BA-E5C7-4E70-B4E4-EBBD179BB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6559</Words>
  <Characters>37387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Сапожников</dc:creator>
  <cp:keywords/>
  <dc:description/>
  <cp:lastModifiedBy>Админ</cp:lastModifiedBy>
  <cp:revision>18</cp:revision>
  <cp:lastPrinted>2017-09-25T12:03:00Z</cp:lastPrinted>
  <dcterms:created xsi:type="dcterms:W3CDTF">2015-08-25T16:53:00Z</dcterms:created>
  <dcterms:modified xsi:type="dcterms:W3CDTF">2002-01-02T01:43:00Z</dcterms:modified>
</cp:coreProperties>
</file>